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Zunftgässli 1B, 6331 Hünenberg</w:t>
          </w:r>
        </w:p>
        <w:p>
          <w:pPr>
            <w:spacing w:before="0" w:after="0"/>
          </w:pPr>
          <w:r>
            <w:t>DN 886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