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Zunftgässli 1B, 6331 Hünenberg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886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20159189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60854531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