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471944" name="019dde8e-ece0-76d9-930f-dda1715bc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015346" name="019dde8e-ece0-76d9-930f-dda1715bcba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698220" name="019dde8f-92a1-715d-95b4-366ce5215b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17167" name="019dde8f-92a1-715d-95b4-366ce5215bd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76438" name="019dde90-d7a6-7bed-8c76-53d55166d1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913483" name="019dde90-d7a6-7bed-8c76-53d55166d1a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705110" name="019dde90-e9e1-7f2c-9326-1c26214ec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930271" name="019dde90-e9e1-7f2c-9326-1c26214ec4b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083490" name="019dde94-7a80-7d06-a4d5-df4d5940e1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234590" name="019dde94-7a80-7d06-a4d5-df4d5940e17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26011" name="019dde94-a753-7f12-bd81-358335a36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164809" name="019dde94-a753-7f12-bd81-358335a367f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454976" name="019dde96-becf-7cbe-8591-978421fc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912114" name="019dde96-becf-7cbe-8591-978421fcab8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207387" name="019dde98-aa38-7919-b2c5-08d57015cb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406077" name="019dde98-aa38-7919-b2c5-08d57015cb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705410" name="019dde99-0ba7-77f5-be0e-bd04c64fb1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6890" name="019dde99-0ba7-77f5-be0e-bd04c64fb19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289918" name="019dde9a-04b4-70ac-9d38-f4e49bbf1a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784217" name="019dde9a-04b4-70ac-9d38-f4e49bbf1a3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386959" name="019ddea0-ee5e-7583-b242-d296aea19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555674" name="019ddea0-ee5e-7583-b242-d296aea19df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262459" name="019ddea1-333d-74e7-8b62-0ad289c43f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253200" name="019ddea1-333d-74e7-8b62-0ad289c43f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93378" name="019ddea1-a145-7c6e-99b3-f71efca4ae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588311" name="019ddea1-a145-7c6e-99b3-f71efca4aee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601671" name="019ddea2-f856-7b4b-b8a2-797d253f35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801549" name="019ddea2-f856-7b4b-b8a2-797d253f35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278978" name="019ddea3-5494-7afc-908e-9c090fe529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579943" name="019ddea3-5494-7afc-908e-9c090fe529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461272" name="019ddea3-b7a7-7809-88d4-7f4276c514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84880" name="019ddea3-b7a7-7809-88d4-7f4276c514f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991385" name="019ddea4-9e06-72d1-a50d-e86716af4d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703160" name="019ddea4-9e06-72d1-a50d-e86716af4df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508692" name="019ddea5-9f4a-7c44-87f9-f5f3345a58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480566" name="019ddea5-9f4a-7c44-87f9-f5f3345a58d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177716" name="019ddea8-a9b6-75f3-8cfd-0270123c6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369836" name="019ddea8-a9b6-75f3-8cfd-0270123c6b7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04571" name="019ddea8-cdb6-739e-9674-ad1e75f6e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323512" name="019ddea8-cdb6-739e-9674-ad1e75f6e3e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897302" name="019ddea9-4335-73d2-8e3b-8cf2fc3382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232178" name="019ddea9-4335-73d2-8e3b-8cf2fc3382d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330478" name="019ddeaa-d63b-769f-a38b-e2b0775e80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700234" name="019ddeaa-d63b-769f-a38b-e2b0775e804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630201" name="019ddeac-bff1-7bdd-9271-691a96f16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515376" name="019ddeac-bff1-7bdd-9271-691a96f1682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497146" name="019ddeac-faeb-7266-bbea-82c20506e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909124" name="019ddeac-faeb-7266-bbea-82c20506ec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754594" name="019ddeb1-b69c-7b71-b015-d89e1b48f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632860" name="019ddeb1-b69c-7b71-b015-d89e1b48ff5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983045" name="019ddeb1-de43-71a9-b15f-a6d3df5d1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12957" name="019ddeb1-de43-71a9-b15f-a6d3df5d1a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752159" name="019ddeb3-f497-742e-83f6-875b35c5b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483114" name="019ddeb3-f497-742e-83f6-875b35c5bf2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901684" name="019ddeb4-4136-72a3-8b6a-a273a4520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53650" name="019ddeb4-4136-72a3-8b6a-a273a45208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650464" name="019ddeb5-09ab-7147-9edf-616d07323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925984" name="019ddeb5-09ab-7147-9edf-616d073230b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914870" name="019ddeb6-56cb-79d8-95f6-f5a7117061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126759" name="019ddeb6-56cb-79d8-95f6-f5a71170614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121008" name="019ddeb8-81e0-7f01-b5c8-e15e0b2db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172869" name="019ddeb8-81e0-7f01-b5c8-e15e0b2dbb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067985" name="019ddeb8-9a86-7e31-a598-51a0bdaaed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404900" name="019ddeb8-9a86-7e31-a598-51a0bdaaed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808142" name="019ddeb9-ffd3-747b-8163-018a44e6f9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99031" name="019ddeb9-ffd3-747b-8163-018a44e6f92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659655" name="019ddebf-3442-7265-83d3-b492c296c2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57601" name="019ddebf-3442-7265-83d3-b492c296c2c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212332" name="019ddec0-444c-70aa-a06f-4e74df007c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212060" name="019ddec0-444c-70aa-a06f-4e74df007c9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561764" name="019ddec0-91c5-792f-b46e-c9dc7faeac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580476" name="019ddec0-91c5-792f-b46e-c9dc7faeacf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031619" name="019ddec2-8c57-7dbb-a265-cf2a4196cc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507697" name="019ddec2-8c57-7dbb-a265-cf2a4196cccd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473831" name="019ddec4-37a9-7256-957c-ccecef001e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612839" name="019ddec4-37a9-7256-957c-ccecef001e8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Zunftgässli 1B, 6331 Hünenberg</w:t>
          </w:r>
        </w:p>
        <w:p>
          <w:pPr>
            <w:spacing w:before="0" w:after="0"/>
          </w:pPr>
          <w:r>
            <w:t>DN 886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