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EFH.Weierstrasse 2 Weierstrasse 2, 8165 Schöfflisdorf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839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0451858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1084560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