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7460945" name="019d8bc1-1664-7364-8feb-c7c239e438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5169337" name="019d8bc1-1664-7364-8feb-c7c239e438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366604" name="019d8bc4-652d-780c-aa04-3f4c281f10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9896427" name="019d8bc4-652d-780c-aa04-3f4c281f102f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OG/ 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1769374" name="019d8bc5-5c78-73ed-90a6-9fb6f60dcc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6687786" name="019d8bc5-5c78-73ed-90a6-9fb6f60dcca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4856299" name="019d8bc5-8c1e-74cf-8022-4f16766462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914699" name="019d8bc5-8c1e-74cf-8022-4f167664622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8003166" name="019d8bc8-8672-738b-84da-cf80b24281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9847640" name="019d8bc8-8672-738b-84da-cf80b24281ce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923436" name="019d8bc9-54a9-7e4f-9b68-dbdfdda09e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7727065" name="019d8bc9-54a9-7e4f-9b68-dbdfdda09e1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6700348" name="019d8bcb-98db-72a0-994f-2397de38d6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3126878" name="019d8bcb-98db-72a0-994f-2397de38d62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2836198" name="019d8bcb-c0c7-7a7b-9b52-e85e6bfda0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795466" name="019d8bcb-c0c7-7a7b-9b52-e85e6bfda05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OG/ 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1220216" name="019d8bd0-df6c-7a5c-a1b8-ce10ec1f0c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7576177" name="019d8bd0-df6c-7a5c-a1b8-ce10ec1f0c4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5098366" name="019d8bd0-f959-784e-9493-f3abea35ee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274291" name="019d8bd0-f959-784e-9493-f3abea35ee6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OG/ 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1664892" name="019d8bd4-3275-7516-a0b2-2931e9540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208565" name="019d8bd4-3275-7516-a0b2-2931e9540be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1770317" name="019d8bd5-9333-7573-adec-e49dd13f76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863145" name="019d8bd5-9333-7573-adec-e49dd13f768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5783068" name="019d8bd8-be9f-7285-b7fe-4a960599df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892588" name="019d8bd8-be9f-7285-b7fe-4a960599df0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1357807" name="019d8bda-1eb9-7a0d-9d0a-2c1c69051f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3666567" name="019d8bda-1eb9-7a0d-9d0a-2c1c69051f0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6887279" name="019d8bdf-0650-778e-80dc-2346d460ef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302153" name="019d8bdf-0650-778e-80dc-2346d460efb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0447403" name="019d8bdf-2664-76df-bf7a-d658477529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3544077" name="019d8bdf-2664-76df-bf7a-d6584775291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672452" name="019d8bdf-ae52-767f-aa9d-f903c9a227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3071267" name="019d8bdf-ae52-767f-aa9d-f903c9a2278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7512698" name="019d8be1-d4c8-77e3-bc11-b8b8f61718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475813" name="019d8be1-d4c8-77e3-bc11-b8b8f61718b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6770883" name="019d8be5-bc7e-7988-a6ce-9832ea2016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1734341" name="019d8be5-bc7e-7988-a6ce-9832ea20169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8686902" name="019d8be6-4ede-78ea-a414-ed533e2754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5133570" name="019d8be6-4ede-78ea-a414-ed533e2754d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6680098" name="019d8be6-e622-7541-a58d-09ed3e672e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949474" name="019d8be6-e622-7541-a58d-09ed3e672ec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635297" name="019d8be7-04e9-75f9-b2d5-4f539cc446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672545" name="019d8be7-04e9-75f9-b2d5-4f539cc4469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094912" name="019d8be7-9614-7fa8-9fd3-0c92a4f4b2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910054" name="019d8be7-9614-7fa8-9fd3-0c92a4f4b28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0276750" name="019d8be7-ceaa-7124-a920-b51007cf8a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860529" name="019d8be7-ceaa-7124-a920-b51007cf8a6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602273" name="019d8c14-bc96-756f-a5ac-2ae1c6f3b1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81959" name="019d8c14-bc96-756f-a5ac-2ae1c6f3b1e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6472815" name="019d8c14-e0d4-7f78-a3c6-fe3f9dc3c4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44367" name="019d8c14-e0d4-7f78-a3c6-fe3f9dc3c45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7237959" name="019d8bef-c803-7482-a906-7c61886b3a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9678522" name="019d8bef-c803-7482-a906-7c61886b3afe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8526717" name="019d8bf0-1122-723f-98c3-2ee0aec676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8689898" name="019d8bf0-1122-723f-98c3-2ee0aec67690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Kork</w:t>
            </w:r>
          </w:p>
          <w:p>
            <w:pPr>
              <w:spacing w:before="0" w:after="0"/>
            </w:pPr>
            <w:r>
              <w:t>Wand/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4154729" name="019d8bf4-80df-7d4a-9fb7-06155f0277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672866" name="019d8bf4-80df-7d4a-9fb7-06155f02772a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7131838" name="019d8bf4-ec3d-760a-b212-171af5bdfc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18246" name="019d8bf4-ec3d-760a-b212-171af5bdfc22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9664147" name="019d8bf9-6058-71e3-8d86-3859199e7b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68804" name="019d8bf9-6058-71e3-8d86-3859199e7b3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6903734" name="019d8bfa-da66-7e99-88af-78e0b39260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304476" name="019d8bfa-da66-7e99-88af-78e0b392608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 Vinyl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9514137" name="019d8bf6-ae48-7054-8fef-3b83d83948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221174" name="019d8bf6-ae48-7054-8fef-3b83d839483d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0167148" name="019d8bf7-4461-7c84-8436-51efc6b0e8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796446" name="019d8bf7-4461-7c84-8436-51efc6b0e88f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8199417" name="019d8bfe-5367-7655-8c7e-90f715f08a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534037" name="019d8bfe-5367-7655-8c7e-90f715f08a33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4414615" name="019d8bfe-9059-7797-ae0b-4dc28fdffe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207895" name="019d8bfe-9059-7797-ae0b-4dc28fdffebe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4918028" name="019d8bff-753c-77a7-980b-4989f23528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5321398" name="019d8bff-753c-77a7-980b-4989f2352866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4019686" name="019d8bff-d7d5-7ed5-a546-57ab5b39c7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93265" name="019d8bff-d7d5-7ed5-a546-57ab5b39c7dc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EG/DG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0057193" name="019d8c04-91d9-7483-8c85-1d3b330a43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7150100" name="019d8c04-91d9-7483-8c85-1d3b330a43de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2172393" name="019d8c12-6249-7855-8ded-0f9732c4f7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5676753" name="019d8c12-6249-7855-8ded-0f9732c4f7d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0399703" name="019d8c06-1db1-7f10-90c0-6e67f73486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428136" name="019d8c06-1db1-7f10-90c0-6e67f734865b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9676831" name="019d8c06-54e8-7b90-959d-2dd353b8d2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147228" name="019d8c06-54e8-7b90-959d-2dd353b8d240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4959980" name="019d8c0e-ef3b-7492-942a-b213608b42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694967" name="019d8c0e-ef3b-7492-942a-b213608b42f6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4775452" name="019d8c0f-09c3-709c-be60-5ac95d34aa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75389" name="019d8c0f-09c3-709c-be60-5ac95d34aa65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Sockel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2741301"/>
                  <wp:effectExtent l="0" t="0" r="0" b="0"/>
                  <wp:docPr id="1172546374" name="019dfd03-c75b-7f4f-9eb6-ea46ad1a67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534469" name="019dfd03-c75b-7f4f-9eb6-ea46ad1a67f4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2741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5847767" name="019dfd03-ea91-7449-b8a5-3b79ea4594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37791" name="019dfd03-ea91-7449-b8a5-3b79ea45941c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EFH.Weierstrasse 2 Weierstrasse 2, 8165 Schöfflisdorf</w:t>
          </w:r>
        </w:p>
        <w:p>
          <w:pPr>
            <w:spacing w:before="0" w:after="0"/>
          </w:pPr>
          <w:r>
            <w:t>839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footer.xml" Type="http://schemas.openxmlformats.org/officeDocument/2006/relationships/footer" Id="rId5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