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Vogelsangstrasse 14, 8618 Oetwil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691047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307023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