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7779777" name="019df7f2-aa3b-7aab-8b73-f55ce89627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5823243" name="019df7f2-aa3b-7aab-8b73-f55ce896270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7480392" name="019df7f3-048c-7e2c-90af-3cd7d50cfb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5030966" name="019df7f3-048c-7e2c-90af-3cd7d50cfb8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98735595" name="019df7f4-28b7-7099-95c6-969a857ba2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0924035" name="019df7f4-28b7-7099-95c6-969a857ba23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85756738" name="019df7f4-7201-75bb-b1c4-c2f04196b9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790568" name="019df7f4-7201-75bb-b1c4-c2f04196b9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241035" name="019df837-3734-752e-b4f8-b80231cd1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9669801" name="019df837-3734-752e-b4f8-b80231cd19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3373365" name="019df837-6330-7936-8dd3-bd51c839b5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154755" name="019df837-6330-7936-8dd3-bd51c839b54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 Türe Seite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6772159" name="019df839-12a1-71b6-a2d1-ebd487fe20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3862517" name="019df839-12a1-71b6-a2d1-ebd487fe20e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2001424" name="019df839-37a5-7cd5-8c03-3c8ef212b0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570968" name="019df839-37a5-7cd5-8c03-3c8ef212b0f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 Toilette, Lavabo Seite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78074875" name="019df83d-70bf-7fc1-a153-a310c6011c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552543" name="019df83d-70bf-7fc1-a153-a310c6011c2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3471584" name="019df83d-afe5-7aad-835a-115d570a67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0578020" name="019df83d-afe5-7aad-835a-115d570a675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 Fenster Seite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5977717" name="019df840-6f41-7645-9f47-e940c864a2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861817" name="019df840-6f41-7645-9f47-e940c864a2b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8295619" name="019df840-a4ef-73f6-b582-b971bbf22d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2190331" name="019df840-a4ef-73f6-b582-b971bbf22df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 Badewanne Seite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66123123" name="019df841-f5ab-737e-9c8d-36c1935a0f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76152" name="019df841-f5ab-737e-9c8d-36c1935a0fa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4672516" name="019df842-2dac-7111-8ca5-3cf865451d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4572897" name="019df842-2dac-7111-8ca5-3cf865451d8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1342895" name="019df843-0d11-7991-bc57-043898c29b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3427539" name="019df843-0d11-7991-bc57-043898c29b5d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6122968" name="019df843-3806-76dc-b09b-2fb76fbf4d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1549880" name="019df843-3806-76dc-b09b-2fb76fbf4d2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Fenster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8764067" name="019df848-cbee-775a-8630-34d0e492e8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8301251" name="019df848-cbee-775a-8630-34d0e492e8c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4986548" name="019df848-fa15-7c44-a396-d6bb691426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3861331" name="019df848-fa15-7c44-a396-d6bb691426ea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Vogelsangstrasse 14, 8618 Oetwil am See</w:t>
          </w:r>
        </w:p>
        <w:p>
          <w:pPr>
            <w:spacing w:before="0" w:after="0"/>
          </w:pPr>
          <w:r>
            <w:t>DN 893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