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Don Boscostrasse 8, 6215 Beromünster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2586789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308471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