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582292" name="019de325-0a14-71ed-97fd-d705ca4030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49956" name="019de325-0a14-71ed-97fd-d705ca4030b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963409" name="019de325-3337-7399-a3b1-ba9be5542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825788" name="019de325-3337-7399-a3b1-ba9be5542b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691179" name="019de326-ea0b-7113-a477-3bfb5811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925099" name="019de326-ea0b-7113-a477-3bfb581184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490851" name="019de327-033a-7d5d-9409-05fd98b0f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362454" name="019de327-033a-7d5d-9409-05fd98b0f0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903849" name="019de329-1959-7395-ab42-ad159b706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315765" name="019de329-1959-7395-ab42-ad159b706d0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439263" name="019de329-e7b6-7f1c-974c-217333f24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262435" name="019de329-e7b6-7f1c-974c-217333f2428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979511" name="019de32b-7a78-724e-b84f-f05b4b197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720777" name="019de32b-7a78-724e-b84f-f05b4b197ef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477902" name="019de32b-b6d3-7525-a71b-97fe60c2b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371215" name="019de32b-b6d3-7525-a71b-97fe60c2b49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40200" name="019de32c-fda7-783b-9792-ec615ded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701617" name="019de32c-fda7-783b-9792-ec615ded41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579032" name="019de32d-2ba8-7ec4-a7f3-a86282cf2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238058" name="019de32d-2ba8-7ec4-a7f3-a86282cf28b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363503" name="019de32d-f642-78c5-88ba-512f829727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722949" name="019de32d-f642-78c5-88ba-512f8297272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184371" name="019de32e-29fc-7d75-a320-a3c3f43b2c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511499" name="019de32e-29fc-7d75-a320-a3c3f43b2c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387866" name="019de330-0ff7-7acf-8e72-8f870133a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712546" name="019de330-0ff7-7acf-8e72-8f870133a69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228582" name="019de330-fe4a-74e3-959c-706570e29e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53105" name="019de330-fe4a-74e3-959c-706570e29ef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485807" name="019de335-a417-79fb-b62b-5e441cdbb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045882" name="019de335-a417-79fb-b62b-5e441cdbb3d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150009" name="019de335-baee-7e1e-bf6f-6a43778375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20709" name="019de335-baee-7e1e-bf6f-6a437783756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596481" name="019de337-67d5-7442-a8b6-97c52ad5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702277" name="019de337-67d5-7442-a8b6-97c52ad5eb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55067" name="019de337-8563-7773-b912-022bc908e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26203" name="019de337-8563-7773-b912-022bc908e24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662831" name="019de338-9039-70ec-a87f-43f511d67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624726" name="019de338-9039-70ec-a87f-43f511d67f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322159" name="019de338-a3d2-72e8-a144-89ecd9846a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957591" name="019de338-a3d2-72e8-a144-89ecd9846a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759961" name="019de33b-9e43-73f0-ac6d-239f9d5b6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521416" name="019de33b-9e43-73f0-ac6d-239f9d5b63a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397012" name="019de33b-b383-7408-a89b-bd4a2b411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593741" name="019de33b-b383-7408-a89b-bd4a2b41127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333312" name="019de340-ffcd-7e2e-b434-f9aed5c8e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692567" name="019de340-ffcd-7e2e-b434-f9aed5c8e51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817296" name="019de341-2973-750c-a8d2-126fa0e3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016257" name="019de341-2973-750c-a8d2-126fa0e3973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356985" name="019de342-0c1c-7b9b-9b6a-c5e4ac6b6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683595" name="019de342-0c1c-7b9b-9b6a-c5e4ac6b616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649592" name="019de342-2430-7afb-8534-0d6144b26d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623916" name="019de342-2430-7afb-8534-0d6144b26d2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894990" name="019de343-9ff9-71e7-b3cd-670590643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407950" name="019de343-9ff9-71e7-b3cd-6705906438f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796543" name="019de345-b98f-7866-8267-c7b113497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96192" name="019de345-b98f-7866-8267-c7b11349709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335922" name="019de346-0253-795a-bfc9-21bb0664b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792671" name="019de346-0253-795a-bfc9-21bb0664b81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394360" name="019de346-448d-77b7-a2cc-3df33b7351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067523" name="019de346-448d-77b7-a2cc-3df33b7351d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96414" name="019de348-3802-7f80-99f8-78d5f1533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883487" name="019de348-3802-7f80-99f8-78d5f1533eb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875209" name="019de348-4831-7bdf-b612-77657c445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63639" name="019de348-4831-7bdf-b612-77657c445bc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689036" name="019de349-11dd-7e67-a383-4eac14def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695433" name="019de349-11dd-7e67-a383-4eac14def7c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135406" name="019de349-39c2-7fea-a734-c7b7a7c6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169050" name="019de349-39c2-7fea-a734-c7b7a7c69f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682767" name="019de349-c850-7e55-bead-485b04182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465151" name="019de349-c850-7e55-bead-485b0418213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000743" name="019de34f-415b-79ce-a42b-9953c18db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749353" name="019de34f-415b-79ce-a42b-9953c18db58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824333" name="019de349-effa-7f95-9a4d-576899fb3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051647" name="019de349-effa-7f95-9a4d-576899fb33b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928832" name="019de351-bf83-7308-9f4c-1328f67a7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697791" name="019de351-bf83-7308-9f4c-1328f67a7ba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278299" name="019de34a-a273-7e05-8bf1-e89e5e8bd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179444" name="019de34a-a273-7e05-8bf1-e89e5e8bd7a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244859" name="019de353-7b99-7356-b282-09716e61c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11548" name="019de353-7b99-7356-b282-09716e61c61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8, 6215 Beromünster</w:t>
          </w:r>
        </w:p>
        <w:p>
          <w:pPr>
            <w:spacing w:before="0" w:after="0"/>
          </w:pPr>
          <w:r>
            <w:t>DN 888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