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3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2.40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MaP-30</w:t>
            </w:r>
          </w:p>
          <w:p>
            <w:pPr>
              <w:spacing w:before="0" w:after="0" w:line="240" w:lineRule="auto"/>
            </w:pPr>
            <w:r>
              <w:t>MaP-32</w:t>
            </w:r>
          </w:p>
          <w:p>
            <w:pPr>
              <w:spacing w:before="0" w:after="0" w:line="240" w:lineRule="auto"/>
            </w:pPr>
            <w:r>
              <w:t>MaP-34</w:t>
            </w:r>
          </w:p>
          <w:p>
            <w:pPr>
              <w:spacing w:before="0" w:after="0" w:line="240" w:lineRule="auto"/>
            </w:pPr>
            <w:r>
              <w:t>MaP-37</w:t>
            </w:r>
          </w:p>
          <w:p>
            <w:pPr>
              <w:spacing w:before="0" w:after="0" w:line="240" w:lineRule="auto"/>
            </w:pPr>
            <w:r>
              <w:t>MaP-40</w:t>
            </w:r>
          </w:p>
          <w:p>
            <w:pPr>
              <w:spacing w:before="0" w:after="0" w:line="240" w:lineRule="auto"/>
            </w:pPr>
            <w:r>
              <w:t>MaP-42</w:t>
            </w:r>
          </w:p>
          <w:p>
            <w:pPr>
              <w:spacing w:before="0" w:after="0" w:line="240" w:lineRule="auto"/>
            </w:pPr>
            <w:r>
              <w:t>MaP-44</w:t>
            </w:r>
          </w:p>
          <w:p>
            <w:pPr>
              <w:spacing w:before="0" w:after="0" w:line="240" w:lineRule="auto"/>
            </w:pPr>
            <w:r>
              <w:t>MaP-47</w:t>
            </w:r>
          </w:p>
          <w:p>
            <w:pPr>
              <w:spacing w:before="0" w:after="0" w:line="240" w:lineRule="auto"/>
            </w:pPr>
            <w:r>
              <w:t>MaP-49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MaP-31</w:t>
            </w:r>
          </w:p>
          <w:p>
            <w:pPr>
              <w:spacing w:before="0" w:after="0" w:line="240" w:lineRule="auto"/>
            </w:pPr>
            <w:r>
              <w:t>MaP-33</w:t>
            </w:r>
          </w:p>
          <w:p>
            <w:pPr>
              <w:spacing w:before="0" w:after="0" w:line="240" w:lineRule="auto"/>
            </w:pPr>
            <w:r>
              <w:t>MaP-36</w:t>
            </w:r>
          </w:p>
          <w:p>
            <w:pPr>
              <w:spacing w:before="0" w:after="0" w:line="240" w:lineRule="auto"/>
            </w:pPr>
            <w:r>
              <w:t>MaP-39</w:t>
            </w:r>
          </w:p>
          <w:p>
            <w:pPr>
              <w:spacing w:before="0" w:after="0" w:line="240" w:lineRule="auto"/>
            </w:pPr>
            <w:r>
              <w:t>MaP-41</w:t>
            </w:r>
          </w:p>
          <w:p>
            <w:pPr>
              <w:spacing w:before="0" w:after="0" w:line="240" w:lineRule="auto"/>
            </w:pPr>
            <w:r>
              <w:t>MaP-43</w:t>
            </w:r>
          </w:p>
          <w:p>
            <w:pPr>
              <w:spacing w:before="0" w:after="0" w:line="240" w:lineRule="auto"/>
            </w:pPr>
            <w:r>
              <w:t>MaP-46</w:t>
            </w:r>
          </w:p>
          <w:p>
            <w:pPr>
              <w:spacing w:before="0" w:after="0" w:line="240" w:lineRule="auto"/>
            </w:pPr>
            <w:r>
              <w:t>MaP-48</w:t>
            </w:r>
          </w:p>
          <w:p>
            <w:pPr>
              <w:spacing w:before="0" w:after="0" w:line="240" w:lineRule="auto"/>
            </w:pPr>
            <w:r>
              <w:t>MaP-51</w:t>
            </w:r>
          </w:p>
          <w:p>
            <w:pPr>
              <w:spacing w:before="0" w:after="0" w:line="240" w:lineRule="auto"/>
            </w:pPr>
            <w:r>
              <w:t>MaP-52</w:t>
            </w:r>
          </w:p>
          <w:p>
            <w:pPr>
              <w:spacing w:before="0" w:after="0" w:line="240" w:lineRule="auto"/>
            </w:pPr>
            <w:r>
              <w:t>MaP-53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Rohrummantellung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MaP-38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Cushion Vinyl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Schlacke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81,8 %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16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