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01573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495864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