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Keller/ Gang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3170841" name="019ddd5f-4b09-7ac4-b9d6-5ec1e23025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361431" name="019ddd5f-4b09-7ac4-b9d6-5ec1e230254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3282422" name="019ddd5f-91b9-77bf-9ca4-3aaebfe7a0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43763" name="019ddd5f-91b9-77bf-9ca4-3aaebfe7a00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Keller/ Gang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4024227" name="019ddd61-c026-7d16-8e76-9533e02fc4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031715" name="019ddd61-c026-7d16-8e76-9533e02fc43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6441738" name="019ddd62-2073-76b4-a10a-b2d5f1c33a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057728" name="019ddd62-2073-76b4-a10a-b2d5f1c33ac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7472358" name="019ddd63-d50a-7226-b39e-cbdef50dd7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935478" name="019ddd63-d50a-7226-b39e-cbdef50dd74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2188068" name="019ddd64-2f4e-7e77-a0ca-97d1c95d1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571108" name="019ddd64-2f4e-7e77-a0ca-97d1c95d1db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20784203" name="019ddd67-c00a-782f-86d7-31a1e6dfa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715704" name="019ddd67-c00a-782f-86d7-31a1e6dfaba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1505969" name="019ddd68-2fce-7cfe-90e3-da609440d1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20634" name="019ddd68-2fce-7cfe-90e3-da609440d1d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0653545" name="019ddd69-2532-710c-9ba9-ff294926df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806036" name="019ddd69-2532-710c-9ba9-ff294926df1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837795" name="019ddd69-4a5f-7f82-be72-e0723152e9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823565" name="019ddd69-4a5f-7f82-be72-e0723152e9e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9728611" name="019ddd6b-8f40-7da6-b7c6-d87c02050c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670033" name="019ddd6b-8f40-7da6-b7c6-d87c02050c1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8819617" name="019ddd6b-bb8e-73ec-8f29-d7cdb5c649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704882" name="019ddd6b-bb8e-73ec-8f29-d7cdb5c6498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51567839" name="019ddd72-93e9-70c9-a400-3d7eef21b4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440063" name="019ddd72-93e9-70c9-a400-3d7eef21b4c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6883982" name="019ddd72-cf10-72f3-91c6-780f1df1c4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857106" name="019ddd72-cf10-72f3-91c6-780f1df1c4a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7212062" name="019ddd73-d2b4-78e4-8061-dd52739eae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909836" name="019ddd73-d2b4-78e4-8061-dd52739eae7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7020341" name="019ddd74-0e0e-7b51-ad19-02e2465dc6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367046" name="019ddd74-0e0e-7b51-ad19-02e2465dc6c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9401789" name="019ddd7b-1778-7a7a-b7bb-1612635435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304694" name="019ddd7b-1778-7a7a-b7bb-16126354353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5131342" name="019ddd7b-829e-7161-87ac-2e8ecf188f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966875" name="019ddd7b-829e-7161-87ac-2e8ecf188fe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03940743" name="019ddd7d-5791-78dc-8d01-cf205b6496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273499" name="019ddd7d-5791-78dc-8d01-cf205b64963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8894383" name="019ddd7d-9363-7a6c-b169-f799c799fb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496053" name="019ddd7d-9363-7a6c-b169-f799c799fb9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37021556" name="019ddd7f-15ff-7c1e-9b22-b7c0218da6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3388268" name="019ddd7f-15ff-7c1e-9b22-b7c0218da65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9350866" name="019ddd7f-7516-7bd6-a536-727e678597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003087" name="019ddd7f-7516-7bd6-a536-727e678597a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6060483" name="019ddd80-dfcb-7db1-867e-0b99d181c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176192" name="019ddd80-dfcb-7db1-867e-0b99d181c32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956223" name="019ddd81-1817-7390-ae47-d0962dd7d0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09184" name="019ddd81-1817-7390-ae47-d0962dd7d02a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Gang,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6876719" name="019ddd81-e6ab-75d4-82c7-cab0ac313c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212356" name="019ddd81-e6ab-75d4-82c7-cab0ac313c1b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3165590" name="019ddd82-365c-7c82-b5e8-2bc4e474b6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969817" name="019ddd82-365c-7c82-b5e8-2bc4e474b65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9316177" name="019ddd83-6cf7-72df-8a66-0a6718b2a1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089297" name="019ddd83-6cf7-72df-8a66-0a6718b2a1e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3921659" name="019ddd83-a5a0-7d2f-b92d-f7a8169a6a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947979" name="019ddd83-a5a0-7d2f-b92d-f7a8169a6a4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2990610" name="019ddd84-768d-7839-b1fe-8adbee8ae5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969238" name="019ddd84-768d-7839-b1fe-8adbee8ae57c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6396958" name="019ddd84-b170-7ea4-a07e-283caf02f1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728678" name="019ddd84-b170-7ea4-a07e-283caf02f12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11433034" name="019ddd88-959a-73aa-a36c-0f2415d2a5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200948" name="019ddd88-959a-73aa-a36c-0f2415d2a51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4047013" name="019ddd88-f768-7f4e-aeb8-7b5b84834f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557469" name="019ddd88-f768-7f4e-aeb8-7b5b84834fec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</w:t>
            </w:r>
          </w:p>
          <w:p>
            <w:pPr>
              <w:spacing w:before="0" w:after="0"/>
            </w:pPr>
            <w:r>
              <w:t>EG- 1.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8844666" name="019ddd8b-bb9f-7523-8b37-0104a14184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042921" name="019ddd8b-bb9f-7523-8b37-0104a141843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8008889" name="019ddd8b-e0c4-7146-93a5-2bb07b653d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896869" name="019ddd8b-e0c4-7146-93a5-2bb07b653dba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78345634" name="019ddd8d-039b-7c24-9818-a330caf9da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441891" name="019ddd8d-039b-7c24-9818-a330caf9dac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2354154" name="019ddd8d-6b2f-7689-b8d4-fee471d502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587227" name="019ddd8d-6b2f-7689-b8d4-fee471d502de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8718016" name="019ddd8e-1a56-753a-9466-38a977675c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68822" name="019ddd8e-1a56-753a-9466-38a977675c2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6376896" name="019ddd8e-5d44-7304-8468-6f324996c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97989" name="019ddd8e-5d44-7304-8468-6f324996c3b5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68764007" name="019ddd90-3db6-79fd-a28d-74987ae8d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244585" name="019ddd90-3db6-79fd-a28d-74987ae8dc27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0891231" name="019ddd90-8293-7009-8238-5e0b521300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861168" name="019ddd90-8293-7009-8238-5e0b5213000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1658232" name="019ddd91-4d44-7e33-8206-65399e1e23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19179" name="019ddd91-4d44-7e33-8206-65399e1e23b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0639318" name="019ddd91-95b8-7d96-bfb5-47772dabb9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951033" name="019ddd91-95b8-7d96-bfb5-47772dabb9af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36104319" name="019ddd93-a131-7c36-9e4b-9a6ab968fa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950819" name="019ddd93-a131-7c36-9e4b-9a6ab968fa2a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6664068" name="019ddd93-cb65-7f5f-916e-f718237327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175720" name="019ddd93-cb65-7f5f-916e-f7182373278d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6363180" name="019ddd94-8c07-78cf-a4d2-e972dd8ac1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794597" name="019ddd94-8c07-78cf-a4d2-e972dd8ac13f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151847" name="019ddd94-f39e-7ec6-85f2-af205d1e8e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54839" name="019ddd94-f39e-7ec6-85f2-af205d1e8ee5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74316" name="019ddd9e-6cea-7df8-b04c-e40a857141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158784" name="019ddd9e-6cea-7df8-b04c-e40a857141f1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8768386" name="019ddd9e-3cef-7269-ba68-dc9ccf0714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01168" name="019ddd9e-3cef-7269-ba68-dc9ccf071405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83317027" name="019ddd9f-c5a6-7153-9ee7-6a147ff0b7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227956" name="019ddd9f-c5a6-7153-9ee7-6a147ff0b779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9207210" name="019ddda0-03ec-7295-abe5-598b1cf1cb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139508" name="019ddda0-03ec-7295-abe5-598b1cf1cb76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98529417" name="019ddda1-14f0-7c00-a02e-d9f95c123a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680065" name="019ddda1-14f0-7c00-a02e-d9f95c123ab4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1673582" name="019ddda1-789b-7455-84c4-7fe698ddf9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335128" name="019ddda1-789b-7455-84c4-7fe698ddf9eb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5225502" name="019ddda3-6668-74d0-886a-c036608b1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617946" name="019ddda3-6668-74d0-886a-c036608b166e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5643105" name="019ddda3-b789-7a34-8600-10985f0d22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580201" name="019ddda3-b789-7a34-8600-10985f0d22c8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6367819" name="019ddda5-3779-722a-977c-7105e4c09b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076088" name="019ddda5-3779-722a-977c-7105e4c09b14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2000518" name="019ddda5-9027-713f-855e-362061d5cd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833680" name="019ddda5-9027-713f-855e-362061d5cd90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21110807" name="019ddda7-aa9a-737e-a3ac-1b1c04376d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905868" name="019ddda7-aa9a-737e-a3ac-1b1c04376df9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1376662" name="019ddda8-0f97-7715-8dbe-7a51830bbd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524241" name="019ddda8-0f97-7715-8dbe-7a51830bbd8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3124098" name="019ddda8-fbde-7903-8cec-da837dd528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471628" name="019ddda8-fbde-7903-8cec-da837dd52878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9622640" name="019ddda9-329b-7303-9058-084ad0a76c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924717" name="019ddda9-329b-7303-9058-084ad0a76c5d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7864449" name="019dddab-8a79-71d9-9b4b-59f0dc24e8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619887" name="019dddab-8a79-71d9-9b4b-59f0dc24e886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4358942" name="019dddab-e94f-7600-9fa2-97d48462f6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873448" name="019dddab-e94f-7600-9fa2-97d48462f636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6841751" name="019dddac-a4e3-7ca4-b618-42abd38dce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278004" name="019dddac-a4e3-7ca4-b618-42abd38dce7a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298559" name="019dddac-d685-722e-812b-e111a098a5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29701" name="019dddac-d685-722e-812b-e111a098a5af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OG, 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03362061" name="019dddae-19d4-7ddb-bf65-bab7656c0f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539483" name="019dddae-19d4-7ddb-bf65-bab7656c0f97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0852119" name="019dddae-639f-722e-a186-d0cfcfecc8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734701" name="019dddae-639f-722e-a186-d0cfcfecc8de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OG, 2.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3013838" name="019dddaf-586c-79ac-8599-18f05091a7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600631" name="019dddaf-586c-79ac-8599-18f05091a7f8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2394224" name="019dddaf-982b-71da-bd16-cb3c1c6a3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3358606" name="019dddaf-982b-71da-bd16-cb3c1c6a3806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2. OG,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9803489" name="019dddbd-1173-7772-baee-e4a91bedb8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4075" name="019dddbd-1173-7772-baee-e4a91bedb8ba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2956074" name="019dddbd-4971-7f88-9060-2be7f34c3d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513568" name="019dddbd-4971-7f88-9060-2be7f34c3de6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05383555" name="019dddc4-ea62-7f04-bf8d-acec409a62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1578482" name="019dddc4-ea62-7f04-bf8d-acec409a6209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6207398" name="019dddc5-61b5-75fe-a167-db3c28a3fa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074979" name="019dddc5-61b5-75fe-a167-db3c28a3faf4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4623328" name="019dddc6-ba30-7653-881b-3b42536c4b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021355" name="019dddc6-ba30-7653-881b-3b42536c4b31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5779659" name="019dddc6-f4b8-7b39-979c-7a0cd5be6b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428804" name="019dddc6-f4b8-7b39-979c-7a0cd5be6bc6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2. OG, 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7249902" name="019dddc7-90a3-76c8-92f3-7cce3a8c64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328145" name="019dddc7-90a3-76c8-92f3-7cce3a8c640d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8646131" name="019dddc7-bf15-7f69-8389-316e34d7be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671422" name="019dddc7-bf15-7f69-8389-316e34d7be6e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 OG,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92291942" name="019dddc9-473f-700b-aa39-f6a6bc0ab9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55128" name="019dddc9-473f-700b-aa39-f6a6bc0ab970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7055478" name="019dddc9-7a81-7686-9460-df9cc73ee0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089053" name="019dddc9-7a81-7686-9460-df9cc73ee07b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 OG, 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4573408" name="019dddcb-0f74-7804-bc96-432f3602e8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306771" name="019dddcb-0f74-7804-bc96-432f3602e832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6739409" name="019dddcb-653c-7c4c-bcf2-4730cdf9bb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795102" name="019dddcb-653c-7c4c-bcf2-4730cdf9bb36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72744715" name="019dddcc-b43e-74b3-b968-9f4db01f2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058595" name="019dddcc-b43e-74b3-b968-9f4db01f28fc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3518066" name="019dddcc-f8d4-7e78-bfc0-5231b1e2ab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029939" name="019dddcc-f8d4-7e78-bfc0-5231b1e2ab06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9511302" name="019dddcd-b7f7-771d-b401-9d2fe9b277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32810" name="019dddcd-b7f7-771d-b401-9d2fe9b27729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5044002" name="019dddcd-f69e-7de2-bf56-45b62e4701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940003" name="019dddcd-f69e-7de2-bf56-45b62e470101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53423197" name="019dddce-bea0-744a-aa96-840c6e7216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220478" name="019dddce-bea0-744a-aa96-840c6e7216f3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6828303" name="019dddce-f76b-7d02-8479-47a198c2af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747277" name="019dddce-f76b-7d02-8479-47a198c2af0e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3439267" name="019dddcf-99d7-7a99-a39a-e06419e26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713688" name="019dddcf-99d7-7a99-a39a-e06419e26ad5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0143349" name="019dddcf-d53e-7e17-a546-70fffa0f65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368908" name="019dddcf-d53e-7e17-a546-70fffa0f65e0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8784808" name="019dddda-ce8c-70ce-b054-30faeb1856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235532" name="019dddda-ce8c-70ce-b054-30faeb1856be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8309225" name="019ddddb-30ca-76af-9194-31b6359c1d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357174" name="019ddddb-30ca-76af-9194-31b6359c1d5f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47005399" name="019ddddd-3786-7cf0-89c3-3204ff3288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4553715" name="019ddddd-3786-7cf0-89c3-3204ff328898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7857474" name="019ddddd-6567-7495-a052-293f30b37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219519" name="019ddddd-6567-7495-a052-293f30b375cf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0825135" name="019dddde-08d5-772d-8530-228351020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308421" name="019dddde-08d5-772d-8530-22835102025c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2404644" name="019dddde-4dd3-78c3-a852-3ecf89fa6c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075643" name="019dddde-4dd3-78c3-a852-3ecf89fa6c91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09056348" name="019ddde0-d652-71b0-a694-553c772518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914530" name="019ddde0-d652-71b0-a694-553c77251835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9385514" name="019ddde1-1d72-7043-9dc0-d5b7cd6e47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296385" name="019ddde1-1d72-7043-9dc0-d5b7cd6e4760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4111601" name="019ddde1-c559-7551-96ef-30c0f30c62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446927" name="019ddde1-c559-7551-96ef-30c0f30c62d6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7372207" name="019ddde2-18cc-7ca1-86ea-75563ac5d3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381931" name="019ddde2-18cc-7ca1-86ea-75563ac5d35c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2943940" name="019ddde3-dde5-7d71-a115-026ff16d53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036606" name="019ddde3-dde5-7d71-a115-026ff16d53a0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5666745" name="019ddde3-f7fe-7529-9d0a-73a7ba6031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735929" name="019ddde3-f7fe-7529-9d0a-73a7ba60312a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02708327" name="019ddde5-f3d2-7491-a6c5-24e490fe66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986053" name="019ddde5-f3d2-7491-a6c5-24e490fe66ea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5206147" name="019ddde6-4366-7c56-8422-6701303cee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307157" name="019ddde6-4366-7c56-8422-6701303ceea9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96947006" name="019dddf1-b367-7b9e-bc9e-80145378dc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032625" name="019dddf1-b367-7b9e-bc9e-80145378dcb1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1097254" name="019dddf1-e994-745d-ac3b-23bdc93929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978929" name="019dddf1-e994-745d-ac3b-23bdc939297a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49539266" name="019dddf3-93f6-7655-9292-4ecf7f0e3a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550772" name="019dddf3-93f6-7655-9292-4ecf7f0e3a04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3372259" name="019dddf3-c16a-7600-b0fe-06afc70734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888269" name="019dddf3-c16a-7600-b0fe-06afc7073487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1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Reitweg 3, 8400 Winterthur</w:t>
          </w:r>
        </w:p>
        <w:p>
          <w:pPr>
            <w:spacing w:before="0" w:after="0"/>
          </w:pPr>
          <w:r>
            <w:t>DN 880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footer.xml" Type="http://schemas.openxmlformats.org/officeDocument/2006/relationships/footer" Id="rId11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