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Abdichtungsbahn</w:t>
            </w:r>
          </w:p>
          <w:p>
            <w:pPr>
              <w:spacing w:before="0" w:after="0" w:line="240" w:lineRule="auto"/>
            </w:pPr>
            <w:r>
              <w:t>Boiler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Gelblicher Teppichkleber </w:t>
            </w:r>
          </w:p>
          <w:p>
            <w:pPr>
              <w:spacing w:before="0" w:after="0" w:line="240" w:lineRule="auto"/>
            </w:pPr>
            <w:r>
              <w:t>Teppich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Kork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Asbest Karton </w:t>
            </w:r>
          </w:p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Steingrubenweg 97, 4125 Riehen</w:t>
          </w:r>
        </w:p>
        <w:p>
          <w:pPr>
            <w:spacing w:before="0" w:after="0"/>
          </w:pPr>
          <w:r>
            <w:t>DN 892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