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Steingrubenweg 97, 4125 Riehen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892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419021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328051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