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Steingrubenweg 97, 4125 Riehen</w:t>
          </w:r>
        </w:p>
        <w:p>
          <w:pPr>
            <w:spacing w:before="0" w:after="0"/>
          </w:pPr>
          <w:r>
            <w:t>DN 892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