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Kreuzbühlweg 22, 6045 Meggen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891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82394543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892076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