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514645" name="019df2ba-8c3e-7a12-8627-4b2d13c12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184707" name="019df2ba-8c3e-7a12-8627-4b2d13c123e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4125353" name="019df2bb-3a65-70c2-b927-315768bf3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226443" name="019df2bb-3a65-70c2-b927-315768bf37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26315627" name="019df2bd-c34f-7687-81ea-a1bccf446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64269" name="019df2bd-c34f-7687-81ea-a1bccf4466a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14346" name="019df2be-00a1-77fc-9144-16ff89508e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465176" name="019df2be-00a1-77fc-9144-16ff89508e4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Werkstatt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7622410" name="019df2be-d7e7-7267-a6dd-104c070d23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993685" name="019df2be-d7e7-7267-a6dd-104c070d23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2206236" name="019df2bf-006d-73d9-ad59-1b95bf177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436726" name="019df2bf-006d-73d9-ad59-1b95bf177d5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Waschraum/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261106" name="019df2c0-83b1-7a44-86bc-1ce91213b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423820" name="019df2c0-83b1-7a44-86bc-1ce91213b9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8099481" name="019df2c0-dae7-79e0-bf9c-1f5d033dd9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97725" name="019df2c0-dae7-79e0-bf9c-1f5d033dd96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Waschraum/ Heizungsraum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1019447" name="019df2c2-7867-7ce0-94ca-86709d738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665326" name="019df2c2-7867-7ce0-94ca-86709d738eb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400179" name="019df2c2-b019-7929-9cdd-bbccc461b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780570" name="019df2c2-b019-7929-9cdd-bbccc461b9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UG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 Isolation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277164" name="019df2c4-0344-7c1b-8253-b8d33c1dd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274399" name="019df2c4-0344-7c1b-8253-b8d33c1ddb2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371496" name="019df2c4-5533-7a95-89b8-84b5c92af3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259714" name="019df2c4-5533-7a95-89b8-84b5c92af37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519278" name="019df2da-6bd9-78aa-a822-e8688dd3a9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724401" name="019df2da-6bd9-78aa-a822-e8688dd3a90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184516" name="019df2da-a5d5-7a29-8fb4-156acd4f7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228548" name="019df2da-a5d5-7a29-8fb4-156acd4f76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7967498" name="019df2db-c67d-7224-897b-0e835e833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748290" name="019df2db-c67d-7224-897b-0e835e833d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4074580" name="019df2dc-0c4c-744f-a602-2f813e6de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219510" name="019df2dc-0c4c-744f-a602-2f813e6de58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874508" name="019df2dd-16ea-713e-8d5d-aaa10dd09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77442" name="019df2dd-16ea-713e-8d5d-aaa10dd09ba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9817922" name="019df2dd-83fb-7ee5-85d5-c08755718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603217" name="019df2dd-83fb-7ee5-85d5-c0875571826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69178149" name="019df2de-4372-702d-8764-c126c1b3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862419" name="019df2de-4372-702d-8764-c126c1b35ee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894162" name="019df2de-986c-781e-9b06-7f91f081a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97977" name="019df2de-986c-781e-9b06-7f91f081a97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1905720" name="019df2ed-df25-7e14-b4d5-07a015a3f9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300489" name="019df2ed-df25-7e14-b4d5-07a015a3f90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922168" name="019df2ee-6430-7326-86df-3d75ed4e3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884660" name="019df2ee-6430-7326-86df-3d75ed4e3fe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9215041" name="019df2f0-49ee-7844-ac4d-ae78e4c3f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80081" name="019df2f0-49ee-7844-ac4d-ae78e4c3f43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0768723" name="019df2f0-a8a1-7f79-a29f-da4cfec230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03709" name="019df2f0-a8a1-7f79-a29f-da4cfec230f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3401378" name="019df2f2-7204-7f69-b81c-42a234e7d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533869" name="019df2f2-7204-7f69-b81c-42a234e7d896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09165130" name="019df2f2-a45e-730f-8a01-ec36fb6247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055920" name="019df2f2-a45e-730f-8a01-ec36fb6247b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833228" name="019df2f3-ffe4-73ca-ac44-6bf65bdb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022877" name="019df2f3-ffe4-73ca-ac44-6bf65bdbc6f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113730" name="019df2f4-53de-7c7a-99d4-f95271418e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650725" name="019df2f4-53de-7c7a-99d4-f95271418e4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9690054" name="019df2fd-68a4-72a9-9324-7554beacd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027226" name="019df2fd-68a4-72a9-9324-7554beacdd9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603769" name="019df2fd-caf4-711a-9866-45c6e53f9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862682" name="019df2fd-caf4-711a-9866-45c6e53f919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5098141" name="019df2fe-b9bb-7f9b-91cb-b8f9754ea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934139" name="019df2fe-b9bb-7f9b-91cb-b8f9754ea03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4945538" name="019df2fe-f411-7a1a-b940-b4f519042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026312" name="019df2fe-f411-7a1a-b940-b4f519042be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4475625" name="019df2ff-c5a2-77a0-bbd2-86ad78f96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043963" name="019df2ff-c5a2-77a0-bbd2-86ad78f96bb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798365" name="019df300-0394-7f62-90b4-0b24c894a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547032" name="019df300-0394-7f62-90b4-0b24c894afb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73341495" name="019df302-43cb-759d-b146-6786a699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332050" name="019df302-43cb-759d-b146-6786a69953f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70130" name="019df302-aa16-70c9-aa89-bb8d94bc14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709774" name="019df302-aa16-70c9-aa89-bb8d94bc14f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Gelblicher 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286360" name="019df307-25a4-7ce1-86bb-3ae1068f0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279743" name="019df307-25a4-7ce1-86bb-3ae1068f0a0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997418" name="019df307-5976-77d1-b13c-d2a6f67509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643491" name="019df307-5976-77d1-b13c-d2a6f67509b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168325" name="019df31c-d84d-7443-bd92-9877178c6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208615" name="019df31c-d84d-7443-bd92-9877178c68b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905578" name="019df31d-1082-7068-b6e6-f3fd1d106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943025" name="019df31d-1082-7068-b6e6-f3fd1d10656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9394797" name="019df31e-17ef-7c51-8530-b360abbe3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356951" name="019df31e-17ef-7c51-8530-b360abbe3e4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8235693" name="019df31e-6b2a-7536-87b4-7017ebbd95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548232" name="019df31e-6b2a-7536-87b4-7017ebbd95c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80202461" name="019df31f-16cc-7dc9-af45-cd3321bef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52294" name="019df31f-16cc-7dc9-af45-cd3321bef0c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7765885" name="019df31f-3da4-7cab-94e0-d82f30ad9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194078" name="019df31f-3da4-7cab-94e0-d82f30ad9fb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022667" name="019df31f-e1ff-79e2-a968-a6a92a66f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340022" name="019df31f-e1ff-79e2-a968-a6a92a66f53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90850190" name="019df320-334c-7e19-8014-d165913d0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073186" name="019df320-334c-7e19-8014-d165913d0b0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29723904" name="019df326-1590-7bfd-9693-074c47115b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73465" name="019df326-1590-7bfd-9693-074c47115bb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3268663" name="019df326-8187-7dd5-aac3-bf01dba9d4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461041" name="019df326-8187-7dd5-aac3-bf01dba9d4a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62367135" name="019df327-4953-7884-a587-ed264589b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60111" name="019df327-4953-7884-a587-ed264589bee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4426638" name="019df327-7f74-73a0-8402-00d422c267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906402" name="019df327-7f74-73a0-8402-00d422c2679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9109077" name="019df32c-8e2d-728f-997a-6ce78d458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891246" name="019df32c-8e2d-728f-997a-6ce78d45817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788446" name="019df32c-c6a8-7867-a498-b2b591ed5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315196" name="019df32c-c6a8-7867-a498-b2b591ed5b0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04281887" name="019df333-4aee-744c-844c-ad06f27e5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670683" name="019df333-4aee-744c-844c-ad06f27e5ea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88645704" name="019df333-76fe-7ba4-9de7-66d82034c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560007" name="019df333-76fe-7ba4-9de7-66d82034cd9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21791027" name="019df338-2338-74f8-b6ae-9baf95547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097332" name="019df338-2338-74f8-b6ae-9baf95547a6b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37336115" name="019df338-4e14-76d2-982d-36934b0ffb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018560" name="019df338-4e14-76d2-982d-36934b0ffbfd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Asbest Schnur </w:t>
            </w:r>
          </w:p>
          <w:p>
            <w:pPr>
              <w:spacing w:before="0" w:after="0"/>
            </w:pPr>
            <w:r>
              <w:t>Chemineé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92940556" name="019df33d-eae2-7ad5-8269-af7e12933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276944" name="019df33d-eae2-7ad5-8269-af7e12933add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78480113" name="019df33e-1d16-7177-9e35-50ffb8e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660454" name="019df33e-1d16-7177-9e35-50ffb8e0517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Kreuzbühlweg 22, 6045 Meggen</w:t>
          </w:r>
        </w:p>
        <w:p>
          <w:pPr>
            <w:spacing w:before="0" w:after="0"/>
          </w:pPr>
          <w:r>
            <w:t>DN 891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