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Chäppeliweg 9, 6210 Sursee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860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83912659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9493431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