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a="http://schemas.openxmlformats.org/drawingml/2006/main" xmlns:a14="http://schemas.microsoft.com/office/drawing/2010/main" xmlns:m="http://schemas.openxmlformats.org/officeDocument/2006/math" xmlns:wp="http://schemas.openxmlformats.org/drawingml/2006/wordprocessingDrawing" xmlns:wp14="http://schemas.microsoft.com/office/word/2010/wordprocessingDrawing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Hobbyraum 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Cushion Vinyl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43357741" name="019de386-0e23-74ae-ad5b-5eda4ba40d3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33931121" name="019de386-0e23-74ae-ad5b-5eda4ba40d35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60635200" name="019de386-49f5-76b0-a1f1-275cad71b56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21951438" name="019de386-49f5-76b0-a1f1-275cad71b56b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Hobbyraum 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01741532" name="019de387-4c1a-74cb-9915-f404e6c9156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96644938" name="019de387-4c1a-74cb-9915-f404e6c91563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03975782" name="019de387-6db3-7f74-ad86-53e0bbf0e5a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62168363" name="019de387-6db3-7f74-ad86-53e0bbf0e5ab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Hobbyraum 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62687035" name="019de388-4233-7999-9fbe-1db0578f711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35265281" name="019de388-4233-7999-9fbe-1db0578f7113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15812384" name="019de388-735f-7c32-bc60-39294e9ea40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510836" name="019de388-735f-7c32-bc60-39294e9ea40b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/ Zimmer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Cushion Vinyl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41810980" name="019de389-31e3-7d6d-999c-9a4c614885a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46913989" name="019de389-31e3-7d6d-999c-9a4c614885af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45699907" name="019de389-4dc9-79bc-8970-9fa7fde6f0d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39837095" name="019de389-4dc9-79bc-8970-9fa7fde6f0dc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Heizraum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97857288" name="019de38a-bdd1-7e6f-ae2b-1730b3a4dcd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19970233" name="019de38a-bdd1-7e6f-ae2b-1730b3a4dcd5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49738929" name="019de38a-ee36-71a8-a78c-d06a84e499c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29469572" name="019de38a-ee36-71a8-a78c-d06a84e499ce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Heizraum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22410084" name="019de38f-1f64-7038-8d58-15caedfaf31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45254780" name="019de38f-1f64-7038-8d58-15caedfaf318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39559711" name="019de38f-31a3-74e2-8561-8fb885ab85a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26241324" name="019de38f-31a3-74e2-8561-8fb885ab85a2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gesamtes Haus </w:t>
            </w:r>
          </w:p>
          <w:p>
            <w:pPr>
              <w:spacing w:before="0" w:after="0"/>
            </w:pPr>
            <w:r>
              <w:t>UG/ EG</w:t>
            </w:r>
          </w:p>
          <w:p>
            <w:pPr>
              <w:spacing w:before="0" w:after="0"/>
            </w:pPr>
            <w:r>
              <w:t>Rohrummantellung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technisches Textil</w:t>
            </w:r>
          </w:p>
          <w:p>
            <w:pPr>
              <w:spacing w:before="0" w:after="0"/>
            </w:pPr>
            <w:r>
              <w:t>Rohrummantellung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92678482" name="019de38f-c71a-7e01-8aae-e950f7c5106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39449427" name="019de38f-c71a-7e01-8aae-e950f7c51065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96084721" name="019de390-259c-7339-a641-4499aeb2e35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17057748" name="019de390-259c-7339-a641-4499aeb2e35e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Waschküchec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spezielle Estriche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49103675" name="019de393-d5f1-7398-bdb8-a8d978b9a40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38062326" name="019de393-d5f1-7398-bdb8-a8d978b9a400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11521089" name="019de393-fbee-75cb-a24c-76c360690cf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88997414" name="019de393-fbee-75cb-a24c-76c360690cf4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PCB: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Dusche 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94693290" name="019de398-222e-7780-9a58-645722a0cc8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84966132" name="019de398-222e-7780-9a58-645722a0cc8d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50766591" name="019de398-4507-7df6-a8b1-26ac8946694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13362356" name="019de398-4507-7df6-a8b1-26ac89466945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Dusche 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7604924" name="019de398-b5d0-7de7-939e-891c90bbb16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39396547" name="019de398-b5d0-7de7-939e-891c90bbb166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85550642" name="019de39d-1ab8-7619-9664-3752d9397b8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68603161" name="019de39d-1ab8-7619-9664-3752d9397b8c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/ Gang </w:t>
            </w:r>
          </w:p>
          <w:p>
            <w:pPr>
              <w:spacing w:before="0" w:after="0"/>
            </w:pPr>
            <w:r>
              <w:t>UG/ EG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66929076" name="019de39a-b152-797b-b75d-c6f1a2f506c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07728232" name="019de39a-b152-797b-b75d-c6f1a2f506c6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25887069" name="019de3a2-749b-75be-8476-3a20446af13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33820334" name="019de3a2-749b-75be-8476-3a20446af139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/ Gang </w:t>
            </w:r>
          </w:p>
          <w:p>
            <w:pPr>
              <w:spacing w:before="0" w:after="0"/>
            </w:pPr>
            <w:r>
              <w:t>UG/ EG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18971435" name="019de39b-56a5-7492-b3dd-74b070c3ce0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3765439" name="019de39b-56a5-7492-b3dd-74b070c3ce06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59865085" name="019de3a2-c62a-7311-8162-9e7bf3923a8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06296550" name="019de3a2-c62a-7311-8162-9e7bf3923a8b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/ Gang </w:t>
            </w:r>
          </w:p>
          <w:p>
            <w:pPr>
              <w:spacing w:before="0" w:after="0"/>
            </w:pPr>
            <w:r>
              <w:t>UG/ EG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Cushion Vinyl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9194212" name="019de39c-28f2-7f1e-8ca9-989ffdf23ae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97946984" name="019de39c-28f2-7f1e-8ca9-989ffdf23ae0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16768814" name="019de3a6-096f-7e85-a910-a370533fd58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86439495" name="019de3a6-096f-7e85-a910-a370533fd58c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80907325" name="019de3aa-7e1e-7c4b-bd2f-879f40f2994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00238414" name="019de3aa-7e1e-7c4b-bd2f-879f40f29949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50164076" name="019de3ab-157c-7ee5-bff9-256d9a90253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98023685" name="019de3ab-157c-7ee5-bff9-256d9a902539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51037250" name="019de3ad-d99f-7084-a9a6-9a646066089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19043541" name="019de3ad-d99f-7084-a9a6-9a6460660890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15478391" name="019de3ad-f38f-76a0-a622-99f1d0eaef0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92487485" name="019de3ad-f38f-76a0-a622-99f1d0eaef0c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4287196" name="019de3ae-9f62-746e-8282-76db9b12e3a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40291744" name="019de3ae-9f62-746e-8282-76db9b12e3ae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0384081" name="019de3ae-ba1b-72d2-9d07-d0d28600ea7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80811211" name="019de3ae-ba1b-72d2-9d07-d0d28600ea71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05285287" name="019de3b1-6839-7321-997f-138d0e3d869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05652732" name="019de3b1-6839-7321-997f-138d0e3d869c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11121761" name="019de3b1-7c39-7af5-b4b0-25b92a1e111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00517832" name="019de3b1-7c39-7af5-b4b0-25b92a1e1114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80771169" name="019de3b5-8f87-7c57-b0f3-c470f469e8f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61577964" name="019de3b5-8f87-7c57-b0f3-c470f469e8fd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05892026" name="019de3b5-cae3-73f2-848d-01ea8387652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18646691" name="019de3b5-cae3-73f2-848d-01ea8387652b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05734909" name="019de3b7-70f1-7eb3-9a71-98b9e849921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88768209" name="019de3b7-70f1-7eb3-9a71-98b9e8499216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42506357" name="019de3b8-5f1e-7228-8b83-994e6aea96c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73881307" name="019de3b8-5f1e-7228-8b83-994e6aea96cc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16061528" name="019de3bc-3cab-7fd2-b093-d26d0a015c2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76739254" name="019de3bc-3cab-7fd2-b093-d26d0a015c2e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07610170" name="019de3bd-5570-7bad-9f02-a69e7c105af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57236822" name="019de3bd-5570-7bad-9f02-a69e7c105afa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05577731" name="019de3bd-c36f-7bce-96eb-01e68156c5e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71522614" name="019de3bd-c36f-7bce-96eb-01e68156c5e3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85148126" name="019de3bd-e42c-70a3-a826-2af15a38190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5924833" name="019de3bd-e42c-70a3-a826-2af15a381905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43799230" name="019de3bf-3b84-7f6c-b6f2-959e8e9b193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96037898" name="019de3bf-3b84-7f6c-b6f2-959e8e9b1931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52152102" name="019de3bf-50a1-7acb-90f7-1a81c2c3d51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36655429" name="019de3bf-50a1-7acb-90f7-1a81c2c3d515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710982" name="019de3c5-54ab-7348-b294-abdb505b1a9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33327155" name="019de3c5-54ab-7348-b294-abdb505b1a96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08658858" name="019de3c5-66fa-7505-9506-66a71126b8d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24506498" name="019de3c5-66fa-7505-9506-66a71126b8d7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50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a="http://schemas.openxmlformats.org/drawingml/2006/main" xmlns:a14="http://schemas.microsoft.com/office/drawing/2010/main" xmlns:m="http://schemas.openxmlformats.org/officeDocument/2006/math" xmlns:wp="http://schemas.openxmlformats.org/drawingml/2006/wordprocessingDrawing" xmlns:wp14="http://schemas.microsoft.com/office/word/2010/wordprocessingDrawing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a="http://schemas.openxmlformats.org/drawingml/2006/main" xmlns:a14="http://schemas.microsoft.com/office/drawing/2010/main" xmlns:m="http://schemas.openxmlformats.org/officeDocument/2006/math" xmlns:wp="http://schemas.openxmlformats.org/drawingml/2006/wordprocessingDrawing" xmlns:wp14="http://schemas.microsoft.com/office/word/2010/wordprocessingDrawing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Chäppeliweg 9, 6210 Sursee</w:t>
          </w:r>
        </w:p>
        <w:p>
          <w:pPr>
            <w:spacing w:before="0" w:after="0"/>
          </w:pPr>
          <w:r>
            <w:t>860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a="http://schemas.openxmlformats.org/drawingml/2006/main" xmlns:a14="http://schemas.microsoft.com/office/drawing/2010/main" xmlns:m="http://schemas.openxmlformats.org/officeDocument/2006/math" xmlns:wp="http://schemas.openxmlformats.org/drawingml/2006/wordprocessingDrawing" xmlns:wp14="http://schemas.microsoft.com/office/word/2010/wordprocessingDrawing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a="http://schemas.openxmlformats.org/drawingml/2006/main" xmlns:a14="http://schemas.microsoft.com/office/drawing/2010/main" xmlns:m="http://schemas.openxmlformats.org/officeDocument/2006/math" xmlns:wp="http://schemas.openxmlformats.org/drawingml/2006/wordprocessingDrawing" xmlns:wp14="http://schemas.microsoft.com/office/word/2010/wordprocessingDrawing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media/document_image_rId44.jpeg" Type="http://schemas.openxmlformats.org/officeDocument/2006/relationships/image" Id="rId44"/>
    <Relationship Target="media/document_image_rId45.jpeg" Type="http://schemas.openxmlformats.org/officeDocument/2006/relationships/image" Id="rId45"/>
    <Relationship Target="media/document_image_rId46.jpeg" Type="http://schemas.openxmlformats.org/officeDocument/2006/relationships/image" Id="rId46"/>
    <Relationship Target="media/document_image_rId47.jpeg" Type="http://schemas.openxmlformats.org/officeDocument/2006/relationships/image" Id="rId47"/>
    <Relationship Target="media/document_image_rId48.jpeg" Type="http://schemas.openxmlformats.org/officeDocument/2006/relationships/image" Id="rId48"/>
    <Relationship Target="media/document_image_rId49.jpeg" Type="http://schemas.openxmlformats.org/officeDocument/2006/relationships/image" Id="rId49"/>
    <Relationship Target="footer.xml" Type="http://schemas.openxmlformats.org/officeDocument/2006/relationships/footer" Id="rId50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