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Don Boscostrasse 8, 6215 Beromünster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771527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375092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