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Don Boscostrasse 12, 6215 Beromünster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804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49058915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544533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