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12, 6215 Beromünster</w:t>
          </w:r>
        </w:p>
        <w:p>
          <w:pPr>
            <w:spacing w:before="0" w:after="0"/>
          </w:pPr>
          <w:r>
            <w:t>DN 804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