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/ Küche / Büro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2970788" name="019de2d3-431e-7ad7-bc05-cf136c9697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95830" name="019de2d3-431e-7ad7-bc05-cf136c96972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5272524" name="019de2d5-0258-7ba6-8e4c-6b80f4d57b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637289" name="019de2d5-0258-7ba6-8e4c-6b80f4d57b1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6567804" name="019de2f0-acb9-7b0a-85f1-be8e4e58be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712150" name="019de2f0-acb9-7b0a-85f1-be8e4e58be9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499211" name="019de2f0-c00b-7917-8f94-bcd740449f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951799" name="019de2f0-c00b-7917-8f94-bcd740449f0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/ Küche / Büro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1435141" name="019de2d9-0e44-74b1-9f03-f3ee5fdcbb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245949" name="019de2d9-0e44-74b1-9f03-f3ee5fdcbb6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0786093" name="019de2d9-3d1a-703d-a662-038c00d78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735843" name="019de2d9-3d1a-703d-a662-038c00d7844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8833268" name="019de2dc-e846-76eb-ac01-505c67f097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940042" name="019de2dc-e846-76eb-ac01-505c67f0976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7355205" name="019de2dd-1297-7125-ba9a-a4f537f486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28810" name="019de2dd-1297-7125-ba9a-a4f537f486f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184962" name="019de2df-ef5a-714d-8bec-7ac2d455ee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173939" name="019de2df-ef5a-714d-8bec-7ac2d455ee3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3606701" name="019de2e0-0abf-7782-a130-fe6a5b68b2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114490" name="019de2e0-0abf-7782-a130-fe6a5b68b23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0587069" name="019de2e1-19b6-768f-9e3f-4e80e7a81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035562" name="019de2e1-19b6-768f-9e3f-4e80e7a819d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5925867" name="019de2e1-52c7-73d2-a02e-8df6103601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019444" name="019de2e1-52c7-73d2-a02e-8df61036015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8188728" name="019de2e3-f7e9-742d-8f01-e936d7ec66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779372" name="019de2e3-f7e9-742d-8f01-e936d7ec666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1852591" name="019de2e4-15ee-7533-9afb-e8739c4eb8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499523" name="019de2e4-15ee-7533-9afb-e8739c4eb8d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8229731" name="019de2e4-b968-7f4c-be5a-8714db19c6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662246" name="019de2e4-b968-7f4c-be5a-8714db19c67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6632569" name="019de2e5-4600-7a08-8365-8f68d5aa69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889940" name="019de2e5-4600-7a08-8365-8f68d5aa695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9579317" name="019de2e8-17e0-7889-96f3-77e80a09d6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536324" name="019de2e8-17e0-7889-96f3-77e80a09d66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269463" name="019de2e9-0d18-7045-a69c-3ba4689ad9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062577" name="019de2e9-0d18-7045-a69c-3ba4689ad98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080517" name="019de2e9-a8a4-75e6-bb70-e24956a963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141399" name="019de2e9-a8a4-75e6-bb70-e24956a963d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631884" name="019de2ea-5b2c-7b02-befc-f75c83b696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245886" name="019de2ea-5b2c-7b02-befc-f75c83b6961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9256889" name="019de2eb-4018-7eb5-a868-6a617c59c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345185" name="019de2eb-4018-7eb5-a868-6a617c59cb3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7203788" name="019de2f1-b805-74f5-81ca-150b1f12e8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516814" name="019de2f1-b805-74f5-81ca-150b1f12e86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0565269" name="019de2f6-f0ba-7777-9822-18d7c854ee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902144" name="019de2f6-f0ba-7777-9822-18d7c854ee5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5037924" name="019de2f7-176a-77d3-86e2-dda5fb6087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646690" name="019de2f7-176a-77d3-86e2-dda5fb6087f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852341" name="019de2f7-a0d2-7ad6-bc76-6b1a5b5a2d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065653" name="019de2f7-a0d2-7ad6-bc76-6b1a5b5a2d1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1607159" name="019de2f7-c424-7d2c-80f9-a3ce42a05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18432" name="019de2f7-c424-7d2c-80f9-a3ce42a05bc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679254" name="019de2fb-8434-7319-aa9d-834c6e2122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237137" name="019de2fb-8434-7319-aa9d-834c6e2122b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9655715" name="019de2fb-9cd9-73a9-b324-7e1123860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605613" name="019de2fb-9cd9-73a9-b324-7e112386001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178190" name="019de305-6c18-774d-baca-ac3e6db413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489211" name="019de305-6c18-774d-baca-ac3e6db4136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2970307" name="019de305-837d-74df-be04-447a387cf6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770951" name="019de305-837d-74df-be04-447a387cf69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405724" name="019de301-fd90-7250-be01-72bf16a36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570912" name="019de301-fd90-7250-be01-72bf16a36fb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6816909" name="019de302-1306-74eb-bfcf-38a4f8e06f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015169" name="019de302-1306-74eb-bfcf-38a4f8e06fe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5309466" name="019de308-82b7-76e1-9ba7-a4514a82a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062903" name="019de308-82b7-76e1-9ba7-a4514a82ade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6071514" name="019de308-bd37-7380-b0a5-363b9f6c63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313787" name="019de308-bd37-7380-b0a5-363b9f6c63a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743823" name="019de309-b5db-771e-9409-5aecd71d7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871472" name="019de309-b5db-771e-9409-5aecd71d70e6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611462" name="019de30a-3b17-74cc-a745-7ee0a9cd59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583293" name="019de30a-3b17-74cc-a745-7ee0a9cd599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133217" name="019de30b-a996-722d-952d-1ed32da4d6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992440" name="019de30b-a996-722d-952d-1ed32da4d6f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7531245" name="019de30c-4f05-7d10-a5d8-c852d69cf6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260944" name="019de30c-4f05-7d10-a5d8-c852d69cf68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Don Boscostrasse 12, 6215 Beromünster</w:t>
          </w:r>
        </w:p>
        <w:p>
          <w:pPr>
            <w:spacing w:before="0" w:after="0"/>
          </w:pPr>
          <w:r>
            <w:t>DN 804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