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Zunftgässli 1B, 6331 Hünenberg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66322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3006218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