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408207" name="019dde8e-ece0-76d9-930f-dda1715bc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122022" name="019dde8e-ece0-76d9-930f-dda1715bcba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421383" name="019dde8f-92a1-715d-95b4-366ce5215b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762892" name="019dde8f-92a1-715d-95b4-366ce5215bd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227011" name="019dde90-d7a6-7bed-8c76-53d55166d1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826228" name="019dde90-d7a6-7bed-8c76-53d55166d1a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114930" name="019dde90-e9e1-7f2c-9326-1c26214ec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627776" name="019dde90-e9e1-7f2c-9326-1c26214ec4b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645872" name="019dde94-7a80-7d06-a4d5-df4d5940e1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479637" name="019dde94-7a80-7d06-a4d5-df4d5940e17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156463" name="019dde94-a753-7f12-bd81-358335a36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756558" name="019dde94-a753-7f12-bd81-358335a367f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844039" name="019dde96-becf-7cbe-8591-978421fc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773110" name="019dde96-becf-7cbe-8591-978421fcab8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595370" name="019dde98-aa38-7919-b2c5-08d57015cb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13148" name="019dde98-aa38-7919-b2c5-08d57015cb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9389" name="019dde99-0ba7-77f5-be0e-bd04c64fb1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204886" name="019dde99-0ba7-77f5-be0e-bd04c64fb19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34333" name="019dde9a-04b4-70ac-9d38-f4e49bbf1a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240903" name="019dde9a-04b4-70ac-9d38-f4e49bbf1a3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899419" name="019ddea0-ee5e-7583-b242-d296aea19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751158" name="019ddea0-ee5e-7583-b242-d296aea19df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168614" name="019ddea1-333d-74e7-8b62-0ad289c43f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836763" name="019ddea1-333d-74e7-8b62-0ad289c43f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968753" name="019ddea1-a145-7c6e-99b3-f71efca4ae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58685" name="019ddea1-a145-7c6e-99b3-f71efca4aee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580371" name="019ddea2-f856-7b4b-b8a2-797d253f35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621998" name="019ddea2-f856-7b4b-b8a2-797d253f35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771051" name="019ddea3-5494-7afc-908e-9c090fe529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225733" name="019ddea3-5494-7afc-908e-9c090fe529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429440" name="019ddea3-b7a7-7809-88d4-7f4276c514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99417" name="019ddea3-b7a7-7809-88d4-7f4276c514f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354811" name="019ddea4-9e06-72d1-a50d-e86716af4d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16902" name="019ddea4-9e06-72d1-a50d-e86716af4df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45048" name="019ddea5-9f4a-7c44-87f9-f5f3345a58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408340" name="019ddea5-9f4a-7c44-87f9-f5f3345a58d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329654" name="019ddea8-a9b6-75f3-8cfd-0270123c6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372" name="019ddea8-a9b6-75f3-8cfd-0270123c6b7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776311" name="019ddea8-cdb6-739e-9674-ad1e75f6e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219181" name="019ddea8-cdb6-739e-9674-ad1e75f6e3e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894651" name="019ddea9-4335-73d2-8e3b-8cf2fc3382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183607" name="019ddea9-4335-73d2-8e3b-8cf2fc3382d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59536" name="019ddeaa-d63b-769f-a38b-e2b0775e80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695717" name="019ddeaa-d63b-769f-a38b-e2b0775e804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901837" name="019ddeac-bff1-7bdd-9271-691a96f16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285791" name="019ddeac-bff1-7bdd-9271-691a96f1682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3210" name="019ddeac-faeb-7266-bbea-82c20506e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24679" name="019ddeac-faeb-7266-bbea-82c20506ec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408706" name="019ddeb1-b69c-7b71-b015-d89e1b48f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843874" name="019ddeb1-b69c-7b71-b015-d89e1b48ff5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072741" name="019ddeb1-de43-71a9-b15f-a6d3df5d1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849446" name="019ddeb1-de43-71a9-b15f-a6d3df5d1a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363861" name="019ddeb3-f497-742e-83f6-875b35c5b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97596" name="019ddeb3-f497-742e-83f6-875b35c5bf2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492635" name="019ddeb4-4136-72a3-8b6a-a273a4520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04626" name="019ddeb4-4136-72a3-8b6a-a273a45208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485462" name="019ddeb5-09ab-7147-9edf-616d07323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80162" name="019ddeb5-09ab-7147-9edf-616d073230b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606849" name="019ddeb6-56cb-79d8-95f6-f5a711706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755766" name="019ddeb6-56cb-79d8-95f6-f5a71170614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963968" name="019ddeb8-81e0-7f01-b5c8-e15e0b2db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377995" name="019ddeb8-81e0-7f01-b5c8-e15e0b2dbb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619308" name="019ddeb8-9a86-7e31-a598-51a0bdaaed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212785" name="019ddeb8-9a86-7e31-a598-51a0bdaaed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378283" name="019ddeb9-ffd3-747b-8163-018a44e6f9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503099" name="019ddeb9-ffd3-747b-8163-018a44e6f92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888913" name="019ddebf-3442-7265-83d3-b492c296c2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19887" name="019ddebf-3442-7265-83d3-b492c296c2c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466456" name="019ddec0-444c-70aa-a06f-4e74df007c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397644" name="019ddec0-444c-70aa-a06f-4e74df007c9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494693" name="019ddec0-91c5-792f-b46e-c9dc7faeac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884739" name="019ddec0-91c5-792f-b46e-c9dc7faeacf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710506" name="019ddec2-8c57-7dbb-a265-cf2a4196cc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977852" name="019ddec2-8c57-7dbb-a265-cf2a4196ccc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464867" name="019ddec4-37a9-7256-957c-ccecef001e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926915" name="019ddec4-37a9-7256-957c-ccecef001e8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Zunftgässli 1B, 6331 Hünenberg</w:t>
          </w:r>
        </w:p>
        <w:p>
          <w:pPr>
            <w:spacing w:before="0" w:after="0"/>
          </w:pPr>
          <w:r>
            <w:t>DN 886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