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Reitweg 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065693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214793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