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 Gang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8083496" name="019ddd5f-4b09-7ac4-b9d6-5ec1e23025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566303" name="019ddd5f-4b09-7ac4-b9d6-5ec1e230254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5635166" name="019ddd5f-91b9-77bf-9ca4-3aaebfe7a0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540518" name="019ddd5f-91b9-77bf-9ca4-3aaebfe7a00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 Gang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2360800" name="019ddd61-c026-7d16-8e76-9533e02fc4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01353" name="019ddd61-c026-7d16-8e76-9533e02fc43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8716666" name="019ddd62-2073-76b4-a10a-b2d5f1c33a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305718" name="019ddd62-2073-76b4-a10a-b2d5f1c33ac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7023863" name="019ddd63-d50a-7226-b39e-cbdef50dd7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777647" name="019ddd63-d50a-7226-b39e-cbdef50dd74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330516" name="019ddd64-2f4e-7e77-a0ca-97d1c95d1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550406" name="019ddd64-2f4e-7e77-a0ca-97d1c95d1db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24083596" name="019ddd67-c00a-782f-86d7-31a1e6dfa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746450" name="019ddd67-c00a-782f-86d7-31a1e6dfaba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6249498" name="019ddd68-2fce-7cfe-90e3-da609440d1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299826" name="019ddd68-2fce-7cfe-90e3-da609440d1d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8967689" name="019ddd69-2532-710c-9ba9-ff294926d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001643" name="019ddd69-2532-710c-9ba9-ff294926df1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5252108" name="019ddd69-4a5f-7f82-be72-e0723152e9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176438" name="019ddd69-4a5f-7f82-be72-e0723152e9e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1979314" name="019ddd6b-8f40-7da6-b7c6-d87c02050c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879868" name="019ddd6b-8f40-7da6-b7c6-d87c02050c1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1890651" name="019ddd6b-bb8e-73ec-8f29-d7cdb5c649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871908" name="019ddd6b-bb8e-73ec-8f29-d7cdb5c6498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80964317" name="019ddd72-93e9-70c9-a400-3d7eef21b4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124152" name="019ddd72-93e9-70c9-a400-3d7eef21b4c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6592621" name="019ddd72-cf10-72f3-91c6-780f1df1c4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472641" name="019ddd72-cf10-72f3-91c6-780f1df1c4a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7848001" name="019ddd73-d2b4-78e4-8061-dd52739eae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572011" name="019ddd73-d2b4-78e4-8061-dd52739eae7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4355134" name="019ddd74-0e0e-7b51-ad19-02e2465dc6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608445" name="019ddd74-0e0e-7b51-ad19-02e2465dc6c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8881638" name="019ddd7b-1778-7a7a-b7bb-1612635435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551111" name="019ddd7b-1778-7a7a-b7bb-16126354353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1281056" name="019ddd7b-829e-7161-87ac-2e8ecf188f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82542" name="019ddd7b-829e-7161-87ac-2e8ecf188fe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5110332" name="019ddd7d-5791-78dc-8d01-cf205b6496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493197" name="019ddd7d-5791-78dc-8d01-cf205b64963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8049699" name="019ddd7d-9363-7a6c-b169-f799c799fb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370024" name="019ddd7d-9363-7a6c-b169-f799c799fb9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01615560" name="019ddd7f-15ff-7c1e-9b22-b7c0218da6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077908" name="019ddd7f-15ff-7c1e-9b22-b7c0218da65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9528847" name="019ddd7f-7516-7bd6-a536-727e678597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217371" name="019ddd7f-7516-7bd6-a536-727e678597a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1175801" name="019ddd80-dfcb-7db1-867e-0b99d181c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881913" name="019ddd80-dfcb-7db1-867e-0b99d181c32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4806670" name="019ddd81-1817-7390-ae47-d0962dd7d0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813704" name="019ddd81-1817-7390-ae47-d0962dd7d02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Gang,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2996377" name="019ddd81-e6ab-75d4-82c7-cab0ac313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43908" name="019ddd81-e6ab-75d4-82c7-cab0ac313c1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727783" name="019ddd82-365c-7c82-b5e8-2bc4e474b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507969" name="019ddd82-365c-7c82-b5e8-2bc4e474b65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5829215" name="019ddd83-6cf7-72df-8a66-0a6718b2a1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907634" name="019ddd83-6cf7-72df-8a66-0a6718b2a1e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5283941" name="019ddd83-a5a0-7d2f-b92d-f7a8169a6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911165" name="019ddd83-a5a0-7d2f-b92d-f7a8169a6a4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3467297" name="019ddd84-768d-7839-b1fe-8adbee8ae5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295172" name="019ddd84-768d-7839-b1fe-8adbee8ae57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6539222" name="019ddd84-b170-7ea4-a07e-283caf02f1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747508" name="019ddd84-b170-7ea4-a07e-283caf02f12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24691878" name="019ddd88-959a-73aa-a36c-0f2415d2a5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548004" name="019ddd88-959a-73aa-a36c-0f2415d2a51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7312431" name="019ddd88-f768-7f4e-aeb8-7b5b84834f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100829" name="019ddd88-f768-7f4e-aeb8-7b5b84834fec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</w:t>
            </w:r>
          </w:p>
          <w:p>
            <w:pPr>
              <w:spacing w:before="0" w:after="0"/>
            </w:pPr>
            <w:r>
              <w:t>EG- 1.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3189785" name="019ddd8b-bb9f-7523-8b37-0104a14184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017103" name="019ddd8b-bb9f-7523-8b37-0104a141843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5508813" name="019ddd8b-e0c4-7146-93a5-2bb07b653d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281474" name="019ddd8b-e0c4-7146-93a5-2bb07b653db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81095706" name="019ddd8d-039b-7c24-9818-a330caf9d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274403" name="019ddd8d-039b-7c24-9818-a330caf9dac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2428502" name="019ddd8d-6b2f-7689-b8d4-fee471d502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700476" name="019ddd8d-6b2f-7689-b8d4-fee471d502de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856687" name="019ddd8e-1a56-753a-9466-38a977675c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703910" name="019ddd8e-1a56-753a-9466-38a977675c2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6796862" name="019ddd8e-5d44-7304-8468-6f324996c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802001" name="019ddd8e-5d44-7304-8468-6f324996c3b5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41164632" name="019ddd90-3db6-79fd-a28d-74987ae8d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207984" name="019ddd90-3db6-79fd-a28d-74987ae8dc27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5386214" name="019ddd90-8293-7009-8238-5e0b521300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839142" name="019ddd90-8293-7009-8238-5e0b5213000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0749056" name="019ddd91-4d44-7e33-8206-65399e1e23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685879" name="019ddd91-4d44-7e33-8206-65399e1e23b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8755550" name="019ddd91-95b8-7d96-bfb5-47772dabb9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782562" name="019ddd91-95b8-7d96-bfb5-47772dabb9af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37782799" name="019ddd93-a131-7c36-9e4b-9a6ab968fa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838709" name="019ddd93-a131-7c36-9e4b-9a6ab968fa2a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033035" name="019ddd93-cb65-7f5f-916e-f718237327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178658" name="019ddd93-cb65-7f5f-916e-f7182373278d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6187741" name="019ddd94-8c07-78cf-a4d2-e972dd8ac1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827640" name="019ddd94-8c07-78cf-a4d2-e972dd8ac13f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0776420" name="019ddd94-f39e-7ec6-85f2-af205d1e8e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928594" name="019ddd94-f39e-7ec6-85f2-af205d1e8ee5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4672064" name="019ddd9e-6cea-7df8-b04c-e40a857141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409157" name="019ddd9e-6cea-7df8-b04c-e40a857141f1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2769686" name="019ddd9e-3cef-7269-ba68-dc9ccf0714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651950" name="019ddd9e-3cef-7269-ba68-dc9ccf071405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56192774" name="019ddd9f-c5a6-7153-9ee7-6a147ff0b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348010" name="019ddd9f-c5a6-7153-9ee7-6a147ff0b779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64872" name="019ddda0-03ec-7295-abe5-598b1cf1cb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273365" name="019ddda0-03ec-7295-abe5-598b1cf1cb76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02198526" name="019ddda1-14f0-7c00-a02e-d9f95c123a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89311" name="019ddda1-14f0-7c00-a02e-d9f95c123ab4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8239160" name="019ddda1-789b-7455-84c4-7fe698ddf9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949831" name="019ddda1-789b-7455-84c4-7fe698ddf9eb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8905265" name="019ddda3-6668-74d0-886a-c036608b1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159832" name="019ddda3-6668-74d0-886a-c036608b166e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758980" name="019ddda3-b789-7a34-8600-10985f0d22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401787" name="019ddda3-b789-7a34-8600-10985f0d22c8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23706798" name="019ddda5-3779-722a-977c-7105e4c09b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395626" name="019ddda5-3779-722a-977c-7105e4c09b14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8777797" name="019ddda5-9027-713f-855e-362061d5cd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645344" name="019ddda5-9027-713f-855e-362061d5cd90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33369731" name="019ddda7-aa9a-737e-a3ac-1b1c04376d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789143" name="019ddda7-aa9a-737e-a3ac-1b1c04376df9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5794006" name="019ddda8-0f97-7715-8dbe-7a51830bbd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152366" name="019ddda8-0f97-7715-8dbe-7a51830bbd8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7984968" name="019ddda8-fbde-7903-8cec-da837dd528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748152" name="019ddda8-fbde-7903-8cec-da837dd52878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9970354" name="019ddda9-329b-7303-9058-084ad0a76c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718503" name="019ddda9-329b-7303-9058-084ad0a76c5d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60031061" name="019dddab-8a79-71d9-9b4b-59f0dc24e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250950" name="019dddab-8a79-71d9-9b4b-59f0dc24e886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5448571" name="019dddab-e94f-7600-9fa2-97d48462f6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337327" name="019dddab-e94f-7600-9fa2-97d48462f636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2801427" name="019dddac-a4e3-7ca4-b618-42abd38dce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744068" name="019dddac-a4e3-7ca4-b618-42abd38dce7a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9302167" name="019dddac-d685-722e-812b-e111a098a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522949" name="019dddac-d685-722e-812b-e111a098a5af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OG, 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96633584" name="019dddae-19d4-7ddb-bf65-bab7656c0f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955917" name="019dddae-19d4-7ddb-bf65-bab7656c0f97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3782901" name="019dddae-639f-722e-a186-d0cfcfecc8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434973" name="019dddae-639f-722e-a186-d0cfcfecc8de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OG, 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2894956" name="019dddaf-586c-79ac-8599-18f05091a7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549749" name="019dddaf-586c-79ac-8599-18f05091a7f8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7088366" name="019dddaf-982b-71da-bd16-cb3c1c6a3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303452" name="019dddaf-982b-71da-bd16-cb3c1c6a3806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2667345" name="019dddbd-1173-7772-baee-e4a91bedb8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321631" name="019dddbd-1173-7772-baee-e4a91bedb8ba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3673670" name="019dddbd-4971-7f88-9060-2be7f34c3d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355951" name="019dddbd-4971-7f88-9060-2be7f34c3de6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18962943" name="019dddc4-ea62-7f04-bf8d-acec409a62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93947" name="019dddc4-ea62-7f04-bf8d-acec409a6209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2634321" name="019dddc5-61b5-75fe-a167-db3c28a3fa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988360" name="019dddc5-61b5-75fe-a167-db3c28a3faf4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6763365" name="019dddc6-ba30-7653-881b-3b42536c4b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682041" name="019dddc6-ba30-7653-881b-3b42536c4b31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7987762" name="019dddc6-f4b8-7b39-979c-7a0cd5be6b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182135" name="019dddc6-f4b8-7b39-979c-7a0cd5be6bc6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2275724" name="019dddc7-90a3-76c8-92f3-7cce3a8c64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500783" name="019dddc7-90a3-76c8-92f3-7cce3a8c640d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4760639" name="019dddc7-bf15-7f69-8389-316e34d7be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594977" name="019dddc7-bf15-7f69-8389-316e34d7be6e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35278541" name="019dddc9-473f-700b-aa39-f6a6bc0ab9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060642" name="019dddc9-473f-700b-aa39-f6a6bc0ab970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9919872" name="019dddc9-7a81-7686-9460-df9cc73ee0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457119" name="019dddc9-7a81-7686-9460-df9cc73ee07b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828131" name="019dddcb-0f74-7804-bc96-432f3602e8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175700" name="019dddcb-0f74-7804-bc96-432f3602e832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5879895" name="019dddcb-653c-7c4c-bcf2-4730cdf9bb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806005" name="019dddcb-653c-7c4c-bcf2-4730cdf9bb36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78367003" name="019dddcc-b43e-74b3-b968-9f4db01f2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868651" name="019dddcc-b43e-74b3-b968-9f4db01f28fc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0583481" name="019dddcc-f8d4-7e78-bfc0-5231b1e2ab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885421" name="019dddcc-f8d4-7e78-bfc0-5231b1e2ab06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0658408" name="019dddcd-b7f7-771d-b401-9d2fe9b277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96922" name="019dddcd-b7f7-771d-b401-9d2fe9b27729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8598170" name="019dddcd-f69e-7de2-bf56-45b62e470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134351" name="019dddcd-f69e-7de2-bf56-45b62e470101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20342291" name="019dddce-bea0-744a-aa96-840c6e7216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588078" name="019dddce-bea0-744a-aa96-840c6e7216f3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023399" name="019dddce-f76b-7d02-8479-47a198c2af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746304" name="019dddce-f76b-7d02-8479-47a198c2af0e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7112655" name="019dddcf-99d7-7a99-a39a-e06419e26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033399" name="019dddcf-99d7-7a99-a39a-e06419e26ad5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507757" name="019dddcf-d53e-7e17-a546-70fffa0f65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827509" name="019dddcf-d53e-7e17-a546-70fffa0f65e0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3146986" name="019dddda-ce8c-70ce-b054-30faeb1856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433297" name="019dddda-ce8c-70ce-b054-30faeb1856be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5520215" name="019ddddb-30ca-76af-9194-31b6359c1d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073490" name="019ddddb-30ca-76af-9194-31b6359c1d5f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17926368" name="019ddddd-3786-7cf0-89c3-3204ff3288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394574" name="019ddddd-3786-7cf0-89c3-3204ff328898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4575892" name="019ddddd-6567-7495-a052-293f30b37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316195" name="019ddddd-6567-7495-a052-293f30b375cf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6994954" name="019dddde-08d5-772d-8530-228351020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57218" name="019dddde-08d5-772d-8530-22835102025c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2480727" name="019dddde-4dd3-78c3-a852-3ecf89fa6c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810869" name="019dddde-4dd3-78c3-a852-3ecf89fa6c91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83752820" name="019ddde0-d652-71b0-a694-553c772518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460202" name="019ddde0-d652-71b0-a694-553c77251835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7292280" name="019ddde1-1d72-7043-9dc0-d5b7cd6e47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965330" name="019ddde1-1d72-7043-9dc0-d5b7cd6e4760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7958091" name="019ddde1-c559-7551-96ef-30c0f30c62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736121" name="019ddde1-c559-7551-96ef-30c0f30c62d6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255672" name="019ddde2-18cc-7ca1-86ea-75563ac5d3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275736" name="019ddde2-18cc-7ca1-86ea-75563ac5d35c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562805" name="019ddde3-dde5-7d71-a115-026ff16d5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38177" name="019ddde3-dde5-7d71-a115-026ff16d53a0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043746" name="019ddde3-f7fe-7529-9d0a-73a7ba6031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241973" name="019ddde3-f7fe-7529-9d0a-73a7ba60312a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44644539" name="019ddde5-f3d2-7491-a6c5-24e490fe66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431802" name="019ddde5-f3d2-7491-a6c5-24e490fe66ea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8158412" name="019ddde6-4366-7c56-8422-6701303cee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410433" name="019ddde6-4366-7c56-8422-6701303ceea9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75472801" name="019dddf1-b367-7b9e-bc9e-80145378dc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797491" name="019dddf1-b367-7b9e-bc9e-80145378dcb1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2999933" name="019dddf1-e994-745d-ac3b-23bdc93929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580792" name="019dddf1-e994-745d-ac3b-23bdc939297a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03261783" name="019dddf3-93f6-7655-9292-4ecf7f0e3a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251986" name="019dddf3-93f6-7655-9292-4ecf7f0e3a04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8971944" name="019dddf3-c16a-7600-b0fe-06afc70734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8062419" name="019dddf3-c16a-7600-b0fe-06afc7073487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1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Reitweg 3, 8400 Winterthur</w:t>
          </w:r>
        </w:p>
        <w:p>
          <w:pPr>
            <w:spacing w:before="0" w:after="0"/>
          </w:pPr>
          <w:r>
            <w:t>DN 880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footer.xml" Type="http://schemas.openxmlformats.org/officeDocument/2006/relationships/footer" Id="rId11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