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Liegeststaub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Gerbergut 10, 8762 Sool</w:t>
          </w:r>
        </w:p>
        <w:p>
          <w:pPr>
            <w:spacing w:before="0" w:after="0"/>
          </w:pPr>
          <w:r>
            <w:t>DN 882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