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Gerbergut 10, 8762 Sool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8043147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942412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