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BellSoft Java 21.0.10 on Linux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6672436" name="019dd326-bb55-7b6b-9620-b2a73d278c8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5298114" name="019dd326-bb55-7b6b-9620-b2a73d278c8f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3767347" name="019dd327-7496-70d9-9fb8-0c82ce88692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0501661" name="019dd327-7496-70d9-9fb8-0c82ce88692e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0874106" name="019dd337-a839-7dde-9568-15d6ce95f70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600722" name="019dd337-a839-7dde-9568-15d6ce95f70f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1727958" name="019dd338-5023-7017-8d2d-cc3b2cd5deae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561103" name="019dd338-5023-7017-8d2d-cc3b2cd5deae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61281875" name="019dd343-7759-7058-bbc2-cb1d43c24b2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9420288" name="019dd343-7759-7058-bbc2-cb1d43c24b2a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3150739" name="019dd343-d840-74fc-a0b9-2ec6e11fd8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87506032" name="019dd343-d840-74fc-a0b9-2ec6e11fd872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149561" name="019dd345-ed34-7cc8-b421-1e77dd42488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5456768" name="019dd345-ed34-7cc8-b421-1e77dd424886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6715157" name="019dd346-3ff4-7597-bd07-89786fb4df4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3193129" name="019dd346-3ff4-7597-bd07-89786fb4df49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27239313" name="019dd353-bc91-705b-b8be-d905e99c815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16468068" name="019dd353-bc91-705b-b8be-d905e99c8157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0786503" name="019dd354-7d63-7cd7-ac43-0ef1da18e03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1089762" name="019dd354-7d63-7cd7-ac43-0ef1da18e03f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8916224" name="019dd360-d6e3-7eb5-8625-5690003063a7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3971503" name="019dd360-d6e3-7eb5-8625-5690003063a7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8109247" name="019dd361-17d2-7d66-ad42-26e26494b93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64060206" name="019dd361-17d2-7d66-ad42-26e26494b939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010254311" name="019dd363-d1bd-7b97-b616-293179b54856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747080" name="019dd363-d1bd-7b97-b616-293179b54856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20538952" name="019dd364-087a-7067-abe8-c3070aa7a76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7983555" name="019dd364-087a-7067-abe8-c3070aa7a76f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WC/Dusche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14226108" name="019dd365-d0b6-7b36-9838-6a04c771bb4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1285194" name="019dd365-d0b6-7b36-9838-6a04c771bb4f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5077387" name="019dd366-157b-7125-aa97-ed0407da8f5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1938150" name="019dd366-157b-7125-aa97-ed0407da8f5a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DG-EG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87761286" name="019dd36b-3933-731a-b663-c6b711530c7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4929208" name="019dd36b-3933-731a-b663-c6b711530c70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95800153" name="019dd36b-8b55-7a91-bd33-dd770e70f4d0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3048165" name="019dd36b-8b55-7a91-bd33-dd770e70f4d0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Sockel </w:t>
            </w:r>
          </w:p>
          <w:p>
            <w:pPr>
              <w:spacing w:before="0" w:after="0"/>
            </w:pPr>
            <w:r>
              <w:t>EG-UG</w:t>
            </w:r>
          </w:p>
          <w:p>
            <w:pPr>
              <w:spacing w:before="0" w:after="0"/>
            </w:pPr>
            <w:r>
              <w:t>Wand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71534133" name="019dd36c-79d4-7dc4-9581-41ae9293317a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3626190" name="019dd36c-79d4-7dc4-9581-41ae9293317a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4896152" name="019dd36c-b625-7a1d-9cda-0b137184bbf9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0237758" name="019dd36c-b625-7a1d-9cda-0b137184bbf9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Keller/ Waschküche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953815"/>
                  <wp:effectExtent l="0" t="0" r="0" b="0"/>
                  <wp:docPr id="140925851" name="019dd374-c3bd-7b76-8e96-d126f84d3d04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786162" name="019dd374-c3bd-7b76-8e96-d126f84d3d04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9538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003591" name="019dd374-ff0a-791e-924b-f2123ac9890d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0272862" name="019dd374-ff0a-791e-924b-f2123ac9890d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Liegeststaub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1920651" name="019dd522-b171-71a8-b3ff-331f7b271f1b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159690" name="019dd522-b171-71a8-b3ff-331f7b271f1b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5185327" name="019dd522-d62f-7075-a92e-6f480c48572f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4185987" name="019dd522-d62f-7075-a92e-6f480c48572f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Gerät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Liegeststaub</w:t>
            </w:r>
          </w:p>
          <w:p>
            <w:pPr>
              <w:spacing w:before="0" w:after="0"/>
            </w:pPr>
            <w:r>
              <w:t/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1949069" name="019dd525-3b95-7796-a667-6e4d16fed46c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5850215" name="019dd525-3b95-7796-a667-6e4d16fed46c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13634216" name="019dd525-545a-7fed-aa2d-da0d94a18672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4262210" name="019dd525-545a-7fed-aa2d-da0d94a18672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0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Gerbergut 10, 8762 Sool</w:t>
          </w:r>
        </w:p>
        <w:p>
          <w:pPr>
            <w:spacing w:before="0" w:after="0"/>
          </w:pPr>
          <w:r>
            <w:t>DN 882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w10="urn:schemas-microsoft-com:office:word" xmlns:v="urn:schemas-microsoft-com:vml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footer.xml" Type="http://schemas.openxmlformats.org/officeDocument/2006/relationships/footer" Id="rId30"/>
</Relationships>

</file>

<file path=docProps/app.xml><?xml version="1.0" encoding="utf-8"?>
<properties:Properties xmlns:vt="http://schemas.openxmlformats.org/officeDocument/2006/docPropsVTypes" xmlns:properties="http://schemas.openxmlformats.org/officeDocument/2006/extended-properti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