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Fontauna 88, Lumbrein,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871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9136911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313438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