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202337" name="019db953-b2f4-774f-9228-768d0afd55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833438" name="019db953-b2f4-774f-9228-768d0afd55b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1561018" name="019db953-c9be-75ff-9b4f-393fa39a0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426216" name="019db953-c9be-75ff-9b4f-393fa39a026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5190774" name="019db955-1115-71ca-902d-69b5f07152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428229" name="019db955-1115-71ca-902d-69b5f071529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5344" name="019db955-5e31-74c5-b07b-60a98172d8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44964" name="019db955-5e31-74c5-b07b-60a98172d8b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0097560" name="019db957-30af-7b57-8d7e-3e2192cf0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403466" name="019db957-30af-7b57-8d7e-3e2192cf07b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3823456" name="019db957-4663-7316-b294-414e17c38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815256" name="019db957-4663-7316-b294-414e17c38ea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Windpapier</w:t>
            </w:r>
          </w:p>
          <w:p>
            <w:pPr>
              <w:spacing w:before="0" w:after="0"/>
            </w:pPr>
            <w:r>
              <w:t>Einbaufenster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043962" name="019db958-437b-7ccc-9b0f-19f53b5036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96893" name="019db958-437b-7ccc-9b0f-19f53b50361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718813" name="019db958-61c7-7376-b271-663c8e35df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312244" name="019db958-61c7-7376-b271-663c8e35df4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OG-EG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2067107" name="019db959-fa78-7f5d-921f-1a48b5cb44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807791" name="019db959-fa78-7f5d-921f-1a48b5cb449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8107575" name="019db95a-5325-7ecf-af0d-c81d468a20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206492" name="019db95a-5325-7ecf-af0d-c81d468a20d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11141" name="019db95b-55c6-7119-a5ed-50c02ed136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14145" name="019db95b-55c6-7119-a5ed-50c02ed136f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7843345" name="019db95b-795b-7f1f-ace6-56c7f3c8ae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572272" name="019db95b-795b-7f1f-ace6-56c7f3c8aef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7068919" name="019db95c-778a-7e80-b86c-37c216670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202654" name="019db95c-778a-7e80-b86c-37c21667085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3066749" name="019db95c-a185-723e-8aa0-9048de92cb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654758" name="019db95c-a185-723e-8aa0-9048de92cb0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984434" name="019db95d-2a51-752f-ab2c-db969cf068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372901" name="019db95d-2a51-752f-ab2c-db969cf0681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6157639" name="019db95d-acf6-7d68-bd30-4d74dafcbf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544722" name="019db95d-acf6-7d68-bd30-4d74dafcbf5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7956709" name="019db95f-0bcd-7ec3-a817-abb87271b8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915454" name="019db95f-0bcd-7ec3-a817-abb87271b88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6218331" name="019db95f-3af8-7c0a-afab-7981c9786e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426183" name="019db95f-3af8-7c0a-afab-7981c9786e4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1495637" name="019db966-ef4d-7f4f-a352-8b3442c93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319597" name="019db966-ef4d-7f4f-a352-8b3442c936a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0520787" name="019db967-e8d0-7169-9bd8-3496e510a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932440" name="019db967-e8d0-7169-9bd8-3496e510a46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Fontauna 88, Lumbrein, Schweiz</w:t>
          </w:r>
        </w:p>
        <w:p>
          <w:pPr>
            <w:spacing w:before="0" w:after="0"/>
          </w:pPr>
          <w:r>
            <w:t>871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