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Höhenstrasse 39, 8247 Flurlingen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123939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269996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