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031922" name="019daad0-3d94-765c-89e1-2d1454f10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549717" name="019daad0-3d94-765c-89e1-2d1454f1047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4523581" name="019daad0-5873-7a9e-9beb-1c9b8f65b5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957809" name="019daad0-5873-7a9e-9beb-1c9b8f65b5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9591444" name="019daaf3-502e-7871-9819-05a2270ef8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38167" name="019daaf3-502e-7871-9819-05a2270ef8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8601755" name="019daaf3-d254-7c4a-9681-5c0754d9f2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97713" name="019daaf3-d254-7c4a-9681-5c0754d9f2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0074918" name="019daaf7-6855-7892-855c-ec4fdf0601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029752" name="019daaf7-6855-7892-855c-ec4fdf0601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5979262" name="019daaf7-83e0-7ea9-aeb1-7e3582c578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13402" name="019daaf7-83e0-7ea9-aeb1-7e3582c5780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3731512" name="019dab01-0a88-724f-bd27-82dd84c2b3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240452" name="019dab01-0a88-724f-bd27-82dd84c2b32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99455" name="019dab01-378f-7678-953e-c0441a235f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285650" name="019dab01-378f-7678-953e-c0441a235f1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