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EFH,Vorderdorfstrasse 17, 8753 Mollis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806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95589083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75743989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