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0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Decke/ 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43912456" name="019d9b30-7261-7e8d-944c-1c704fb9ce7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5470220" name="019d9b30-7261-7e8d-944c-1c704fb9ce7c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59444436" name="019d9b30-a059-7ae4-a497-cd5cf62d383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2972660" name="019d9b30-a059-7ae4-a497-cd5cf62d3834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DG- UG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68949443" name="019d9b33-cb30-77fd-8702-1249c377b21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9951431" name="019d9b33-cb30-77fd-8702-1249c377b211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5174035" name="019d9b34-06fa-78ac-aa86-b89389d1503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2364478" name="019d9b34-06fa-78ac-aa86-b89389d15036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rechts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3532525" name="019d9b36-3f16-72ad-a0f5-3b6257c9c08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41795160" name="019d9b36-3f16-72ad-a0f5-3b6257c9c08d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58387901" name="019d9b36-92d8-744c-9708-6b204ed8db4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6547390" name="019d9b36-92d8-744c-9708-6b204ed8db4a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rechts, vorne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06252154" name="019d9b39-c731-73e5-81b3-1d2fde063b2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7030475" name="019d9b39-c731-73e5-81b3-1d2fde063b20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41544379" name="019d9b3a-3131-781c-a988-3e60aa88cdb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9079477" name="019d9b3a-3131-781c-a988-3e60aa88cdbb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Ganzes Haus </w:t>
            </w:r>
          </w:p>
          <w:p>
            <w:pPr>
              <w:spacing w:before="0" w:after="0"/>
            </w:pPr>
            <w:r>
              <w:t>DG- UG</w:t>
            </w:r>
          </w:p>
          <w:p>
            <w:pPr>
              <w:spacing w:before="0" w:after="0"/>
            </w:pPr>
            <w:r>
              <w:t>Fensterrahmen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Anschlagkitt </w:t>
            </w:r>
          </w:p>
          <w:p>
            <w:pPr>
              <w:spacing w:before="0" w:after="0"/>
            </w:pPr>
            <w:r>
              <w:t>Fensterrahmen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3617766" name="019d9b3b-858a-7095-a324-69e2bb61533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6052192" name="019d9b3b-858a-7095-a324-69e2bb615331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02799743" name="019d9b3c-b6fd-7cb4-9a30-c294043c9fc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9660828" name="019d9b3c-b6fd-7cb4-9a30-c294043c9fc0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links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14634325" name="019d9b3f-32ae-73b6-b9d6-deead029264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2372250" name="019d9b3f-32ae-73b6-b9d6-deead029264b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21526438" name="019d9b3f-7c9c-706d-a2be-6408bd3762a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5752967" name="019d9b3f-7c9c-706d-a2be-6408bd3762a8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Wohnzimmer/ Büro 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27109706" name="019d9b44-27ab-7c27-9a1b-200b864c24a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3244277" name="019d9b44-27ab-7c27-9a1b-200b864c24ac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90395463" name="019d9b44-5435-7879-84ef-68cfec8c91f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7280807" name="019d9b44-5435-7879-84ef-68cfec8c91f6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04945668" name="019d9b45-d7a8-7908-ae0c-6eefc7a6b6d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3553975" name="019d9b45-d7a8-7908-ae0c-6eefc7a6b6d6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88499675" name="019d9b46-1f8d-7dc5-88c9-1fe896fd758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7558890" name="019d9b46-1f8d-7dc5-88c9-1fe896fd7588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Werkstatt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83508336" name="019d9b49-c4cd-7661-a9b5-301d564eded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2464863" name="019d9b49-c4cd-7661-a9b5-301d564eded3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29409225" name="019d9b4a-aabd-71a2-82ed-74bdb2872c2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45203901" name="019d9b4a-aabd-71a2-82ed-74bdb2872c2b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69946063" name="019d9b4d-0519-7517-9091-e7346863df8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1465786" name="019d9b4d-0519-7517-9091-e7346863df83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57839500" name="019d9b4d-74e9-758b-a191-ef4f40564e7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6938737" name="019d9b4d-74e9-758b-a191-ef4f40564e72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Reduit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0117350" name="019d9b4e-6d4a-7f44-98bf-0b31f50a4e7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0513685" name="019d9b4e-6d4a-7f44-98bf-0b31f50a4e78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33651587" name="019d9b4e-cc33-77cf-8909-bdf7eed16a5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1844539" name="019d9b4e-cc33-77cf-8909-bdf7eed16a5d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DG-UG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64263900" name="019d9b50-d1a8-73a7-9128-3fc468a199a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9333645" name="019d9b50-d1a8-73a7-9128-3fc468a199ab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77252693" name="019d9b51-2bbd-7df1-a03f-a894cc40c15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5666646" name="019d9b51-2bbd-7df1-a03f-a894cc40c15d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Eingang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85391539" name="019d9b52-583e-772e-94aa-d2113a5eb16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6491522" name="019d9b52-583e-772e-94aa-d2113a5eb16d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36367102" name="019d9b52-b204-7c89-9dd6-d42097e0acb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6122179" name="019d9b52-b204-7c89-9dd6-d42097e0acb2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EG-DG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22072166" name="019d9b54-7c0e-7546-8700-1c2d3689362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1833130" name="019d9b54-7c0e-7546-8700-1c2d3689362f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59876475" name="019d9b54-bb7e-7943-89b4-efb61b21c79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4427312" name="019d9b54-bb7e-7943-89b4-efb61b21c79e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32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EFH,Vorderdorfstrasse 17, 8753 Mollis</w:t>
          </w:r>
        </w:p>
        <w:p>
          <w:pPr>
            <w:spacing w:before="0" w:after="0"/>
          </w:pPr>
          <w:r>
            <w:t>DN 806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footer.xml" Type="http://schemas.openxmlformats.org/officeDocument/2006/relationships/footer" Id="rId32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