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Untere Zäune 3, 8001 Zürich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149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55472281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8291959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