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Untere Zäune 3, 8001 Zürich </w:t>
          </w:r>
        </w:p>
        <w:p>
          <w:pPr>
            <w:spacing w:before="0" w:after="0"/>
          </w:pPr>
          <w:r>
            <w:t>149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