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543888" name="2c307350-e464-11ef-b0f5-93c7f44aa6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486450" name="2c307350-e464-11ef-b0f5-93c7f44aa61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671911" name="6fb0b950-e464-11ef-b88e-93b0cc105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159755" name="6fb0b950-e464-11ef-b88e-93b0cc1055c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177325" name="5b0065f0-e464-11ef-b873-b1650d5623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334676" name="5b0065f0-e464-11ef-b873-b1650d56235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622844" name="7f5823c0-e464-11ef-8f63-29cc103bcf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063831" name="7f5823c0-e464-11ef-8f63-29cc103bcf1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/ 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041390" name="9cf6feb0-e464-11ef-9366-abfcd2e9f5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726102" name="9cf6feb0-e464-11ef-9366-abfcd2e9f5f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191453" name="a77a7e20-e464-11ef-9a1f-17efd8e347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390373" name="a77a7e20-e464-11ef-9a1f-17efd8e3475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/ 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688440" name="c43f9ae0-e464-11ef-ab3c-f59ab48403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574775" name="c43f9ae0-e464-11ef-ab3c-f59ab48403b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99174" name="ca7bfac0-e464-11ef-9631-0599df1c1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347994" name="ca7bfac0-e464-11ef-9631-0599df1c101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 / 1-4 OG /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Schlacke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26888" name="429bc7b0-e465-11ef-8b97-7fb1283ff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386948" name="429bc7b0-e465-11ef-8b97-7fb1283ffa7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86066" name="8e697340-e465-11ef-ba50-c5eee4e5bd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850890" name="8e697340-e465-11ef-ba50-c5eee4e5bd8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001417" name="d59a36c0-e468-11ef-bea6-51a48c711f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885440" name="d59a36c0-e468-11ef-bea6-51a48c711f5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295840" name="db86a1e0-e468-11ef-8877-ef1456144f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574578" name="db86a1e0-e468-11ef-8877-ef1456144f3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702917" name="f2e57370-e468-11ef-93c3-0b8cda791b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345645" name="f2e57370-e468-11ef-93c3-0b8cda791b0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089043" name="f85cfcb0-e468-11ef-9ac0-392545926e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036429" name="f85cfcb0-e468-11ef-9ac0-392545926ee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 / 1-4OG / EG / UG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7526008" name="04953100-e469-11ef-b367-47be8c2b9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816250" name="04953100-e469-11ef-b367-47be8c2b9a7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418739" name="0ce1ac30-e469-11ef-9bbb-4f566b1f3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863510" name="0ce1ac30-e469-11ef-9bbb-4f566b1f3b4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 / 1-4 OG / EG / UG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837184" name="1f7b7ba0-e469-11ef-b5ed-f3dab11769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766345" name="1f7b7ba0-e469-11ef-b5ed-f3dab117690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913073" name="247ebf40-e469-11ef-a1f4-d9f1e03713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817051" name="247ebf40-e469-11ef-a1f4-d9f1e037130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332657" name="56a94e90-e469-11ef-893c-6bbfc9b67e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612764" name="56a94e90-e469-11ef-893c-6bbfc9b67ea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226567" name="62443170-e469-11ef-8a6a-df02f6da5e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203067" name="62443170-e469-11ef-8a6a-df02f6da5ef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075462" name="797bf300-e469-11ef-b46d-dda424c725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049627" name="797bf300-e469-11ef-b46d-dda424c725b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741694" name="82a364e0-e469-11ef-a4d0-4558d54e5e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617596" name="82a364e0-e469-11ef-a4d0-4558d54e5e6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283698" name="8f257370-e469-11ef-a143-e10ff9a46d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318724" name="8f257370-e469-11ef-a143-e10ff9a46d0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612169" name="97910f60-e469-11ef-8990-2179824c96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116427" name="97910f60-e469-11ef-8990-2179824c967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452628" name="ac732120-e469-11ef-b7fa-09326540b2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255087" name="ac732120-e469-11ef-b7fa-09326540b28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970447" name="b2273e30-e469-11ef-88f1-eddcd163b7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985105" name="b2273e30-e469-11ef-88f1-eddcd163b76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606984" name="f22b7cd0-e469-11ef-9ea4-efb486ebb5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294461" name="f22b7cd0-e469-11ef-9ea4-efb486ebb53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8109062" name="f77c6b40-e469-11ef-82cf-05607bcb3f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440750" name="f77c6b40-e469-11ef-82cf-05607bcb3f5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181657" name="237ee600-e46a-11ef-a506-633dabbae5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283165" name="237ee600-e46a-11ef-a506-633dabbae57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434427" name="26d00cd0-e46a-11ef-b2c3-cfc6bb6f2b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35092" name="26d00cd0-e46a-11ef-b2c3-cfc6bb6f2ba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842965" name="92a9a640-e46b-11ef-86e0-ab2cc6f46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511610" name="92a9a640-e46b-11ef-86e0-ab2cc6f4688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220462" name="966093c0-e46b-11ef-b469-85e994adaf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502915" name="966093c0-e46b-11ef-b469-85e994adaf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341946" name="1c3d6040-e46c-11ef-9c85-c3fa15dcf8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657669" name="1c3d6040-e46c-11ef-9c85-c3fa15dcf8a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237209" name="22aa1ef0-e46c-11ef-91d3-a90fdeb57c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679196" name="22aa1ef0-e46c-11ef-91d3-a90fdeb57cb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137100" name="3757da40-e46c-11ef-bd6c-d72e573558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353690" name="3757da40-e46c-11ef-bd6c-d72e5735589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660113" name="3b9b0230-e46c-11ef-8b5a-6bd30ffd9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509925" name="3b9b0230-e46c-11ef-8b5a-6bd30ffd9ca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4-1.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Lose verlegt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244744" name="5984a1c0-e46c-11ef-a903-935cefb38f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620049" name="5984a1c0-e46c-11ef-a903-935cefb38fc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046342" name="5f71f740-e46c-11ef-8f4b-67242bf9d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692312" name="5f71f740-e46c-11ef-8f4b-67242bf9dba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1188594" name="c9717980-e46d-11ef-b2b6-c9104b47f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415972" name="c9717980-e46d-11ef-b2b6-c9104b47f18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254053" name="447f2220-e46f-11ef-9472-d363e221a2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871144" name="447f2220-e46f-11ef-9472-d363e221a25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260619" name="5f0635c0-e46f-11ef-b6b8-1d142829d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632824" name="5f0635c0-e46f-11ef-b6b8-1d142829dcb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687964" name="6580b010-e46f-11ef-b87d-75eefb53ab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955857" name="6580b010-e46f-11ef-b87d-75eefb53ab6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333855" name="d8679880-e471-11ef-be6d-6b2e9df5b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514314" name="d8679880-e471-11ef-be6d-6b2e9df5b3a0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6560573" name="e14b2390-e471-11ef-9bd5-2bb128c010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762" name="e14b2390-e471-11ef-9bd5-2bb128c010bf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856634" name="f35b9ec0-e471-11ef-8b5b-bd17e0fd12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161911" name="f35b9ec0-e471-11ef-8b5b-bd17e0fd123c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429436" name="fbc00ec0-e471-11ef-a7fb-cf93e24e2d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283178" name="fbc00ec0-e471-11ef-a7fb-cf93e24e2d2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145787" name="0ef55ae0-e472-11ef-a0ed-8b432eccfb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706983" name="0ef55ae0-e472-11ef-a0ed-8b432eccfb2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705170" name="151de4a0-e472-11ef-97bf-596bc7d893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124100" name="151de4a0-e472-11ef-97bf-596bc7d8933b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939712" name="2722ee20-e472-11ef-a9c1-f36a0924ca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006872" name="2722ee20-e472-11ef-a9c1-f36a0924ca6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3348164" name="2c1df460-e472-11ef-be72-974ea7a68e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600289" name="2c1df460-e472-11ef-be72-974ea7a68e1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7903873" name="3dafc9b0-e472-11ef-a677-7fe17e1835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869507" name="3dafc9b0-e472-11ef-a677-7fe17e18351c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234558" name="42930230-e472-11ef-be8c-b71add27d4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975081" name="42930230-e472-11ef-be8c-b71add27d4f6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815865" name="60706cc0-e472-11ef-af3c-8d232a9801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541420" name="60706cc0-e472-11ef-af3c-8d232a9801d9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80569" name="63c208c0-e472-11ef-b328-b7a7b9b72b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71629" name="63c208c0-e472-11ef-b328-b7a7b9b72b9f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861374" name="75a81890-e472-11ef-b515-d513b6193d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37707" name="75a81890-e472-11ef-b515-d513b6193d5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2571516" name="7ee1d9f0-e472-11ef-b793-23d894f371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800708" name="7ee1d9f0-e472-11ef-b793-23d894f3711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066610" name="8bb53cd0-e472-11ef-9e82-e54c51abb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234258" name="8bb53cd0-e472-11ef-9e82-e54c51abb946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457374" name="8ea4e2b0-e472-11ef-9619-e717d2411a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437727" name="8ea4e2b0-e472-11ef-9619-e717d2411af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936978" name="e2e61210-e475-11ef-a980-53a8f9f4c3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635803" name="e2e61210-e475-11ef-a980-53a8f9f4c3f1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638697" name="e8cf9700-e475-11ef-a93a-997dd749d1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43851" name="e8cf9700-e475-11ef-a93a-997dd749d151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7257259" name="123e6e90-e476-11ef-8e9c-c3826589a0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475568" name="123e6e90-e476-11ef-8e9c-c3826589a065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59674" name="18d598a0-e476-11ef-8a54-b75f060fe9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042467" name="18d598a0-e476-11ef-8a54-b75f060fe95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4803309" name="2e927a00-e476-11ef-8161-69e4fd9df2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084342" name="2e927a00-e476-11ef-8161-69e4fd9df2a4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269957" name="33e2cc30-e476-11ef-a0ea-cf4c275a9d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358832" name="33e2cc30-e476-11ef-a0ea-cf4c275a9de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2.OG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098584" name="41aa7a20-e476-11ef-8b79-33b789c19a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775798" name="41aa7a20-e476-11ef-8b79-33b789c19a17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403926" name="47e10da0-e476-11ef-8275-31e7d3d3fa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001022" name="47e10da0-e476-11ef-8275-31e7d3d3fa5f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550867" name="7155ffb0-e476-11ef-900e-9d1b68fe4e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716809" name="7155ffb0-e476-11ef-900e-9d1b68fe4e00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398834" name="771d56a0-e476-11ef-b994-75529fa97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110619" name="771d56a0-e476-11ef-b994-75529fa97141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115099" name="8796b710-e476-11ef-ac7b-2d8f318af9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43840" name="8796b710-e476-11ef-ac7b-2d8f318af9a0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38588" name="8e15c540-e476-11ef-839a-f1c698923c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523759" name="8e15c540-e476-11ef-839a-f1c698923ce1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087000" name="ab24bc40-e476-11ef-9e08-3b311fdcf1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523886" name="ab24bc40-e476-11ef-9e08-3b311fdcf12f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991091" name="b00c88a0-e476-11ef-bf52-a968a8ca2d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532659" name="b00c88a0-e476-11ef-bf52-a968a8ca2d6f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70092" name="bcced480-e476-11ef-8031-3b32ddaf9a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258034" name="bcced480-e476-11ef-8031-3b32ddaf9a6a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836345" name="c28cdca0-e476-11ef-bcab-b75d3d6fa7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39471" name="c28cdca0-e476-11ef-bcab-b75d3d6fa75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820708" name="f4c41620-e476-11ef-b82d-272ba5dc13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894372" name="f4c41620-e476-11ef-b82d-272ba5dc133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404398" name="fad1c4e0-e476-11ef-9fea-09603fa42f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604692" name="fad1c4e0-e476-11ef-9fea-09603fa42f8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832497" name="1a782fa0-e477-11ef-932e-1b8d532eed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039547" name="1a782fa0-e477-11ef-932e-1b8d532eed1d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952155" name="1e7a2fe0-e477-11ef-8c26-d347f85944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828627" name="1e7a2fe0-e477-11ef-8c26-d347f85944eb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324336" name="35bb8e60-e477-11ef-a5f2-872ccffccb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011609" name="35bb8e60-e477-11ef-a5f2-872ccffccb5c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60458" name="3b44a3d0-e477-11ef-bd5d-154fee2718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95256" name="3b44a3d0-e477-11ef-bd5d-154fee2718be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374661" name="4b7eff70-e477-11ef-99c9-b10b21772b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507796" name="4b7eff70-e477-11ef-99c9-b10b21772b2b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267442" name="c9295680-e479-11ef-8f01-a19cf31f82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031750" name="c9295680-e479-11ef-8f01-a19cf31f8248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716167" name="7887dbc0-e479-11ef-b97b-03865549e0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898786" name="7887dbc0-e479-11ef-b97b-03865549e049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390609" name="d250a150-e479-11ef-a5e7-81099e9b4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533264" name="d250a150-e479-11ef-a5e7-81099e9b49a7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98708" name="92b7f5c0-e479-11ef-b6c7-bd58794ca2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670688" name="92b7f5c0-e479-11ef-b6c7-bd58794ca283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688498" name="97dd4050-e479-11ef-8db9-13c812825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905618" name="97dd4050-e479-11ef-8db9-13c8128257f7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447685" name="22d114a0-e47c-11ef-9085-0117f1e6d0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678399" name="22d114a0-e47c-11ef-9085-0117f1e6d073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290287" name="265cfa80-e47c-11ef-8511-2575527a07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828042" name="265cfa80-e47c-11ef-8511-2575527a073e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489501" name="31f8c7c0-e47c-11ef-ad78-0f679cd123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328844" name="31f8c7c0-e47c-11ef-ad78-0f679cd1238f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900048" name="385d2200-e47c-11ef-8188-c3fdd439ea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60598" name="385d2200-e47c-11ef-8188-c3fdd439ea0e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973211" name="5c86a3e0-e47c-11ef-a979-7bcce4683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859162" name="5c86a3e0-e47c-11ef-a979-7bcce46833d2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295152" name="661e63c0-e47c-11ef-90ed-bb368cf700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349834" name="661e63c0-e47c-11ef-90ed-bb368cf7008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805390" name="2d601050-e47d-11ef-9e08-5bed8bbda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500429" name="2d601050-e47d-11ef-9e08-5bed8bbda313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864640" name="3438fe50-e47d-11ef-915c-c7e367b5fa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083534" name="3438fe50-e47d-11ef-915c-c7e367b5faa4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832072" name="3fc33f60-e47d-11ef-b39e-41adbae20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073542" name="3fc33f60-e47d-11ef-b39e-41adbae208b1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652645" name="4c521f30-e47d-11ef-90dd-930d85f7d0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998738" name="4c521f30-e47d-11ef-90dd-930d85f7d093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183755" name="61d3a540-e47d-11ef-81f8-e30f3a7e2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143910" name="61d3a540-e47d-11ef-81f8-e30f3a7e29b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601277" name="67832e70-e47d-11ef-a46f-bdf007267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296079" name="67832e70-e47d-11ef-a46f-bdf0072678fe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332321" name="a31bae80-e47d-11ef-be85-bd1fcf1e22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669505" name="a31bae80-e47d-11ef-be85-bd1fcf1e2234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726719" name="a7806830-e47d-11ef-98e3-a9b298e20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520348" name="a7806830-e47d-11ef-98e3-a9b298e203a8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425224" name="b1b0e5a0-e47d-11ef-a2a4-59f9961188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885665" name="b1b0e5a0-e47d-11ef-a2a4-59f9961188fa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9735360" name="c9bb8790-e47d-11ef-9581-e1e3c14bec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096457" name="c9bb8790-e47d-11ef-9581-e1e3c14bec2d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54921" name="d7f8dab0-e47d-11ef-b2c9-05fb202bad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262004" name="d7f8dab0-e47d-11ef-b2c9-05fb202bad1b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941842" name="dc8abee0-e47d-11ef-b7c8-8d7e10a687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458652" name="dc8abee0-e47d-11ef-b7c8-8d7e10a687bc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1. OG / 2.OG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204009" name="00343b50-e47e-11ef-b05f-4bbe53bcf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659923" name="00343b50-e47e-11ef-b05f-4bbe53bcfe8f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463431" name="05a16450-e47e-11ef-9372-35cae1eb98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826533" name="05a16450-e47e-11ef-9372-35cae1eb9893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/ 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50649" name="822c0570-e47e-11ef-ba01-0f4051cdd5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742383" name="822c0570-e47e-11ef-ba01-0f4051cdd59e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204691" name="8dde40e0-e47e-11ef-9116-ef29fed502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591552" name="8dde40e0-e47e-11ef-9116-ef29fed50215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382216" name="8a289670-e47f-11ef-b3f2-9ffacf05f4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668826" name="8a289670-e47f-11ef-b3f2-9ffacf05f481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488720" name="9bb03290-e47f-11ef-a980-f9d8fbf988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445607" name="9bb03290-e47f-11ef-a980-f9d8fbf988b0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492985" name="b1861a30-e47f-11ef-be75-cf45c74b06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49263" name="b1861a30-e47f-11ef-be75-cf45c74b061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6011354" name="b9496830-e47f-11ef-b091-8b3fdb1d9b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22801" name="b9496830-e47f-11ef-b091-8b3fdb1d9b67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716015" name="cb822be0-e47f-11ef-95f9-3755225ba2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454240" name="cb822be0-e47f-11ef-95f9-3755225ba2d9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202010" name="ceaedac0-e47f-11ef-a136-778bb99b9a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262315" name="ceaedac0-e47f-11ef-a136-778bb99b9aa4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237668" name="69a2b640-e481-11ef-a8b2-cb9547d92c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492954" name="69a2b640-e481-11ef-a8b2-cb9547d92c2c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889441" name="72d88000-e481-11ef-bdf1-b3c737013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535058" name="72d88000-e481-11ef-bdf1-b3c737013517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7606105" name="88fb0100-e481-11ef-aa9a-89043b2a64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628887" name="88fb0100-e481-11ef-aa9a-89043b2a64d5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516074" name="8f775010-e481-11ef-9837-d77fd326f3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78410" name="8f775010-e481-11ef-9837-d77fd326f31d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Zimmer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0739560" name="a445b2c0-e481-11ef-8c6f-8b3396102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464447" name="a445b2c0-e481-11ef-8c6f-8b3396102ede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74818" name="a9e55d70-e481-11ef-9886-c14b7df5c0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296253" name="a9e55d70-e481-11ef-9886-c14b7df5c04a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860085" name="c932f9d0-e481-11ef-affc-3d7e880f73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799740" name="c932f9d0-e481-11ef-affc-3d7e880f7397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636163" name="d1934b20-e481-11ef-be39-bde30a7814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066227" name="d1934b20-e481-11ef-be39-bde30a781404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18403" name="ebc64b50-e481-11ef-a61a-edb1337b6b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603545" name="ebc64b50-e481-11ef-a61a-edb1337b6b6f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1662203" name="f66960b0-e481-11ef-b0b1-5d6cf77763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593291" name="f66960b0-e481-11ef-b0b1-5d6cf7776390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6181987" name="12946050-e482-11ef-a094-59143483e9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704917" name="12946050-e482-11ef-a094-59143483e90f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004652" name="16ffa9b0-e482-11ef-9c1f-e3b2a9565b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734196" name="16ffa9b0-e482-11ef-9c1f-e3b2a9565bdf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132486" name="2e2c47b0-e482-11ef-9238-776006b775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845578" name="2e2c47b0-e482-11ef-9238-776006b775b2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4205741" name="368aeb50-e482-11ef-ae91-1b93d1066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21194" name="368aeb50-e482-11ef-ae91-1b93d1066a4d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702580" name="7490f380-e483-11ef-a387-75437252f8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597365" name="7490f380-e483-11ef-a387-75437252f8d2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211182" name="79343cd0-e483-11ef-9079-3f2ea85b5c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849904" name="79343cd0-e483-11ef-9079-3f2ea85b5ccf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148309" name="938b18b0-e483-11ef-b943-6725614e24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735138" name="938b18b0-e483-11ef-b943-6725614e24f6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303257" name="997cb3f0-e483-11ef-a62f-3d96c0ab93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691718" name="997cb3f0-e483-11ef-a62f-3d96c0ab93f7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1-4 OG / DG </w:t>
            </w:r>
          </w:p>
          <w:p>
            <w:pPr>
              <w:spacing w:before="0" w:after="0"/>
            </w:pPr>
            <w:r>
              <w:t>Kieselwurf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796717" name="db1558c0-e484-11ef-8133-438ef999df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456309" name="db1558c0-e484-11ef-8133-438ef999df2b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731411" name="de6ee400-e484-11ef-a423-338e2b729f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54823" name="de6ee400-e484-11ef-a423-338e2b729f5a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1-4 OG / DG </w:t>
            </w:r>
          </w:p>
          <w:p>
            <w:pPr>
              <w:spacing w:before="0" w:after="0"/>
            </w:pPr>
            <w:r>
              <w:t>Feinputz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266917" name="170c2570-e485-11ef-bdb3-5d8b3bd136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174358" name="170c2570-e485-11ef-bdb3-5d8b3bd13630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208801" name="1ad22e20-e485-11ef-b2a4-e5df52296c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970050" name="1ad22e20-e485-11ef-b2a4-e5df52296c64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/ 1.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733700" name="ac46dad0-e486-11ef-98bc-37886ccac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730490" name="ac46dad0-e486-11ef-98bc-37886ccac897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903016" name="b683db60-e486-11ef-8ca0-2b6f9857c0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39411" name="b683db60-e486-11ef-8ca0-2b6f9857c0f6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Untere Zäune 3, 8001 Zürich </w:t>
          </w:r>
        </w:p>
        <w:p>
          <w:pPr>
            <w:spacing w:before="0" w:after="0"/>
          </w:pPr>
          <w:r>
            <w:t>149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a="http://schemas.openxmlformats.org/drawingml/2006/main" xmlns:a14="http://schemas.microsoft.com/office/drawing/2010/main" xmlns:w15="http://schemas.microsoft.com/office/word/2012/wordml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footer.xml" Type="http://schemas.openxmlformats.org/officeDocument/2006/relationships/footer" Id="rId1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