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Magdenauerstrasse 48, 9230 Flawil</w:t>
          </w:r>
        </w:p>
        <w:p>
          <w:pPr>
            <w:spacing w:before="0" w:after="0"/>
          </w:pPr>
          <w:r>
            <w:t>DN 874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