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Magdenauerstrasse 48, 9230 Flawil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874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62255250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628004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