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 OG, links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9677934" name="019dba8b-eba3-7176-8a72-f3cb078afe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2273696" name="019dba8b-eba3-7176-8a72-f3cb078afea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4325319" name="019dba8c-0e24-788c-bc99-2e6d8661a3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9169037" name="019dba8c-0e24-788c-bc99-2e6d8661a3b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 OG, links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2305699" name="019dba8c-b71d-737a-be5c-a6046bf7cd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7380111" name="019dba8c-b71d-737a-be5c-a6046bf7cdd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6205585" name="019dba8c-f83f-78e0-9756-e154cd96d8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8973684" name="019dba8c-f83f-78e0-9756-e154cd96d83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2 OG, links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73345945" name="019dba8d-ccff-72cc-9e1b-3224976da2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9951580" name="019dba8d-ccff-72cc-9e1b-3224976da20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5342393" name="019dba8d-ede2-7b09-a103-1febf83a53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5559929" name="019dba8d-ede2-7b09-a103-1febf83a531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2 OG, links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40140" name="019dba8f-0f17-73d5-b260-f9ea0d825b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7444708" name="019dba8f-0f17-73d5-b260-f9ea0d825b8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3594413" name="019dba8f-e6b0-7b91-8dae-28ad3132493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935675" name="019dba8f-e6b0-7b91-8dae-28ad3132493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2 OG, links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1982983" name="019dba90-380d-7cb4-b28c-bce93dd95b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1696835" name="019dba90-380d-7cb4-b28c-bce93dd95b7b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6567149" name="019dba91-989e-768c-880e-2caef1abb7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5455989" name="019dba91-989e-768c-880e-2caef1abb7c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Magdenauerstrasse 48, 9230 Flawil</w:t>
          </w:r>
        </w:p>
        <w:p>
          <w:pPr>
            <w:spacing w:before="0" w:after="0"/>
          </w:pPr>
          <w:r>
            <w:t>DN 874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