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5254791" name="019d4877-687b-7bbe-8fa1-cb0c811bae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233329" name="019d4877-687b-7bbe-8fa1-cb0c811baef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5918888" name="019d4877-83f7-7374-a48d-cb2dabd667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38839" name="019d4877-83f7-7374-a48d-cb2dabd6673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Gross/klein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Fenster/Garagentor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EG OG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1383555" name="019d4878-2cff-7e36-b978-04c670345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414358" name="019d4878-2cff-7e36-b978-04c67034591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9071032" name="019d4878-5692-722b-ba4e-39e15efdc5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837845" name="019d4878-5692-722b-ba4e-39e15efdc59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8658787" name="019d4885-d1f8-7b8c-b745-14eb0497e2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670202" name="019d4885-d1f8-7b8c-b745-14eb0497e27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7452716" name="019d4885-f2f6-734d-b349-c490171035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126765" name="019d4885-f2f6-734d-b349-c490171035e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Leichtbauplatten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4955602" name="019d4887-341a-796e-8b7a-eb663cfa69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243968" name="019d4887-341a-796e-8b7a-eb663cfa692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9673204" name="019d4887-5b9c-75d0-8688-ae42b6469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35149" name="019d4887-5b9c-75d0-8688-ae42b646947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4992542" name="019d4888-eeff-7ecc-9c8b-e13ac4f0d5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946654" name="019d4888-eeff-7ecc-9c8b-e13ac4f0d5d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748192" name="019d4889-42a2-75f8-aac8-67695f824d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159410" name="019d4889-42a2-75f8-aac8-67695f824d0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6421874" name="019d488a-bc98-7395-a0f4-2d776e2fc6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899448" name="019d488a-bc98-7395-a0f4-2d776e2fc60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9701738" name="019d488b-07ee-7bd6-87e5-3d893850c3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974542" name="019d488b-07ee-7bd6-87e5-3d893850c36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4700606" name="019d488d-e0ef-7b6d-9359-47acef81b4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184986" name="019d488d-e0ef-7b6d-9359-47acef81b44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5942764" name="019d488e-ea5b-7e19-992c-1f9f6bbcfb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888981" name="019d488e-ea5b-7e19-992c-1f9f6bbcfb1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Gross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4627635" name="019d4893-416a-7f62-a0ee-3e474f91dd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790866" name="019d4893-416a-7f62-a0ee-3e474f91ddf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1571442" name="019d4893-dbf2-729b-a3c6-9c22993064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018565" name="019d4893-dbf2-729b-a3c6-9c22993064c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Gross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Decke/Wand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Kork Isolation </w:t>
            </w:r>
          </w:p>
          <w:p>
            <w:pPr>
              <w:spacing w:before="0" w:after="0"/>
            </w:pPr>
            <w:r>
              <w:t>Decke/Wand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9093226" name="019d489f-e69c-7844-87c2-3ba3e88fab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097064" name="019d489f-e69c-7844-87c2-3ba3e88fab6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671594" name="019d48a0-2f0a-7b63-9fbe-d5972c5c89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291407" name="019d48a0-2f0a-7b63-9fbe-d5972c5c892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Aussenareal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Bodenbelag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Teerbelag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7436708" name="019d48a5-83c1-7ba8-9ab9-9c8493132d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25372" name="019d48a5-83c1-7ba8-9ab9-9c8493132d4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6783480" name="019d48a5-b674-78fb-ba91-d926224290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942342" name="019d48a5-b674-78fb-ba91-d9262242909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Fenster Kitt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3291820" name="019d48a9-58cb-77c5-ad8b-1553243f47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928570" name="019d48a9-58cb-77c5-ad8b-1553243f475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6109734" name="019d48a9-bb98-7211-a981-892ccf4c70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21603" name="019d48a9-bb98-7211-a981-892ccf4c707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Halle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Holzzement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8516825" name="019d48ac-8cbf-7f93-903e-65d6f36b0a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035259" name="019d48ac-8cbf-7f93-903e-65d6f36b0a9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8375737" name="019d48ae-1d50-7da4-94c0-747a648f4f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450227" name="019d48ae-1d50-7da4-94c0-747a648f4fb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>UG-OG</w:t>
            </w:r>
          </w:p>
          <w:p>
            <w:pPr>
              <w:spacing w:before="0" w:after="0"/>
            </w:pPr>
            <w:r>
              <w:t>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7164080" name="019d48b0-2612-723a-856e-c1ad9a284e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196859" name="019d48b0-2612-723a-856e-c1ad9a284e9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8842526" name="019d48b0-7112-76e0-b97c-36a273b676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160669" name="019d48b0-7112-76e0-b97c-36a273b6761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1782054" name="019d48b2-91af-7e8f-9349-8a06e24108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524147" name="019d48b2-91af-7e8f-9349-8a06e24108d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4151811" name="019d48b2-cb90-7b32-9cdd-06f321380b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123348" name="019d48b2-cb90-7b32-9cdd-06f321380b4c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4864898" name="019d48b8-d9b0-7c95-863c-ca37a7a35a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178835" name="019d48b8-d9b0-7c95-863c-ca37a7a35a6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16323" name="019d48ba-39d6-7461-a016-c3ea3ba9ee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505493" name="019d48ba-39d6-7461-a016-c3ea3ba9ee6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Verkaufsraum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0699105" name="019d48bc-4b12-73b7-89d6-8a3f618dd7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096542" name="019d48bc-4b12-73b7-89d6-8a3f618dd70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5191929" name="019d48bc-735b-7440-ab8a-17bff2a8ae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093533" name="019d48bc-735b-7440-ab8a-17bff2a8ae4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Ladenlokal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6210899" name="019d48c4-c926-7b72-9c36-688295e9a9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876193" name="019d48c4-c926-7b72-9c36-688295e9a99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6526710" name="019d48c5-3c7d-74cd-9591-ce94540522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518443" name="019d48c5-3c7d-74cd-9591-ce945405223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Verkaufsraum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9245091" name="019d48c6-c733-7c72-889b-cdaf90227b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398289" name="019d48c6-c733-7c72-889b-cdaf90227bcb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5837133" name="019d48c7-017a-7a80-b26a-4ead96d17f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938669" name="019d48c7-017a-7a80-b26a-4ead96d17f5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Pausenraum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4086324" name="019d48ca-f547-7446-8181-8bbc10d97a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948160" name="019d48ca-f547-7446-8181-8bbc10d97a5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3361611" name="019d48cb-3b82-7106-b99b-86dbad1591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872842" name="019d48cb-3b82-7106-b99b-86dbad1591d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6090375" name="019d48d0-b767-74dc-bfd1-8e651977d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503804" name="019d48d0-b767-74dc-bfd1-8e651977de4f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6964612" name="019d48d0-e435-7fec-99ac-9c72a768f8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648395" name="019d48d0-e435-7fec-99ac-9c72a768f85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4969305" name="019d48d3-37c5-744b-b062-121e076807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445060" name="019d48d3-37c5-744b-b062-121e076807ab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9456456" name="019d48d3-6970-7c1b-9311-fa4b4d3e01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764071" name="019d48d3-6970-7c1b-9311-fa4b4d3e0130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Damen/Herren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WC OG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3767657" name="019d48d5-05ca-7978-ab4b-84bf7d5177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26152" name="019d48d5-05ca-7978-ab4b-84bf7d5177c4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2924981" name="019d48d5-3efe-7b54-92a3-4f0ee59e4d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662377" name="019d48d5-3efe-7b54-92a3-4f0ee59e4d16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Treppenhaus/Gang</w:t>
            </w:r>
          </w:p>
          <w:p>
            <w:pPr>
              <w:spacing w:before="0" w:after="0"/>
            </w:pPr>
            <w:r>
              <w:t>EG/OG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EG OG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9054936" name="019d48d6-d23c-703a-9169-5427b011d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543804" name="019d48d6-d23c-703a-9169-5427b011d66e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4832358" name="019d48d6-fd7c-7eaa-bcf1-69a624cb2f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226624" name="019d48d6-fd7c-7eaa-bcf1-69a624cb2f34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Verkaufsraum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2235944" name="019d48c1-4419-7ebb-be4d-7872947b90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037560" name="019d48c1-4419-7ebb-be4d-7872947b906d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618185" name="019d48c1-5efd-7784-b41f-263fa27df8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650083" name="019d48c1-5efd-7784-b41f-263fa27df852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Halle Bettlachstraße 140, 2540 Grenchen</w:t>
          </w:r>
        </w:p>
        <w:p>
          <w:pPr>
            <w:spacing w:before="0" w:after="0"/>
          </w:pPr>
          <w:r>
            <w:t>814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footer.xml" Type="http://schemas.openxmlformats.org/officeDocument/2006/relationships/footer" Id="rId5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