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Alte Landstrasse 7, 8708 Männedorf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857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4476750" cy="2880000"/>
            <wp:effectExtent l="0" t="0" r="0" b="0"/>
            <wp:docPr id="144968849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001247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