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Alte Landstrasse 7, 8708 Männedorf</w:t>
          </w:r>
        </w:p>
        <w:p>
          <w:pPr>
            <w:spacing w:before="0" w:after="0"/>
          </w:pPr>
          <w:r>
            <w:t>DN 857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