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OG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9619022" name="019db4ff-f7b0-7e04-a47d-c9726de4e1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6629959" name="019db4ff-f7b0-7e04-a47d-c9726de4e1e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9720228" name="019db500-2816-7893-b300-f67de76ecc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5491645" name="019db500-2816-7893-b300-f67de76eccab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0266992" name="019db501-2234-7617-9498-83cdd62155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0644594" name="019db501-2234-7617-9498-83cdd62155d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8619476" name="019db501-509e-7277-a6ff-6c83c8e17b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5964267" name="019db501-509e-7277-a6ff-6c83c8e17b5f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6426751" name="019db502-0052-7a35-9ce3-715d5448f1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1125468" name="019db502-0052-7a35-9ce3-715d5448f10d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8274348" name="019db502-7931-7beb-b271-a2e2d5d2c9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4662944" name="019db502-7931-7beb-b271-a2e2d5d2c9e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9840460" name="019db507-44bc-7858-9426-2ed35c6f72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6801634" name="019db507-44bc-7858-9426-2ed35c6f72e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2497360" name="019db507-64b5-7c69-a1c4-6994861b15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0502126" name="019db507-64b5-7c69-a1c4-6994861b15e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6391579" name="019db508-119e-7104-a657-4c4873d4b6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5591336" name="019db508-119e-7104-a657-4c4873d4b68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092831" name="019db508-3303-7ae8-9828-08181479eb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7677260" name="019db508-3303-7ae8-9828-08181479ebd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6898740" name="019db508-da1a-748e-8c36-7f82434801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884736" name="019db508-da1a-748e-8c36-7f82434801e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6322001" name="019db509-1e1e-76b4-a225-37c443bccd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6490834" name="019db509-1e1e-76b4-a225-37c443bccd10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8918934" name="019db50a-ac79-7128-8078-732da052d1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3410805" name="019db50a-ac79-7128-8078-732da052d17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8076026" name="019db50a-e69a-7069-83ae-504f47bcfa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4002833" name="019db50a-e69a-7069-83ae-504f47bcfa2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6408267" name="019db50b-5f6a-7d36-9a77-7b0673dcda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3157302" name="019db50b-5f6a-7d36-9a77-7b0673dcda0d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6255915" name="019db50b-8c9f-7151-b405-cf9ccec2bf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5863181" name="019db50b-8c9f-7151-b405-cf9ccec2bf6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9271255" name="019db50c-fd15-76c6-bc62-27c0d6c447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9931162" name="019db50c-fd15-76c6-bc62-27c0d6c44724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5603576" name="019db50d-225e-77e3-9671-a2052d5fcb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4609241" name="019db50d-225e-77e3-9671-a2052d5fcb7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OG-EG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165770" name="019db50f-4681-7015-93c5-9916481880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9125780" name="019db50f-4681-7015-93c5-9916481880e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5994003" name="019db50f-9514-7502-8b57-0f5a6b144b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725645" name="019db50f-9514-7502-8b57-0f5a6b144b38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OG-EG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6389877" name="019db510-d40f-7cf5-855b-d17e6476f9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8885684" name="019db510-d40f-7cf5-855b-d17e6476f94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8035799" name="019db510-f7b3-78e3-a494-9b6dde2066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0330213" name="019db510-f7b3-78e3-a494-9b6dde206663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EG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5275321" name="019db516-009b-71e5-9034-807fc0accc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569495" name="019db516-009b-71e5-9034-807fc0acccf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2782433" name="019db516-8335-7b3c-8f7f-6c7fe22b2e7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444153" name="019db516-8335-7b3c-8f7f-6c7fe22b2e74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6470011" name="019db518-e2c5-7ca1-8277-a2b219935b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4315245" name="019db518-e2c5-7ca1-8277-a2b219935b29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6004057" name="019db519-9ea8-746b-9d09-abab9fd69a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6916885" name="019db519-9ea8-746b-9d09-abab9fd69a1c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6947507" name="019db51b-a0d6-761f-9b6c-34e8d01cd0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6659237" name="019db51b-a0d6-761f-9b6c-34e8d01cd06d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183567" name="019db51b-f66b-769e-b674-6198041335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3868724" name="019db51b-f66b-769e-b674-619804133549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9722660" name="019db51f-ab08-71ca-9561-4e9b1fb2e0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5507895" name="019db51f-ab08-71ca-9561-4e9b1fb2e09c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0058431" name="019db51f-c3a4-7e43-b3f7-2264fdb895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9980830" name="019db51f-c3a4-7e43-b3f7-2264fdb8957e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6666022" name="019db521-a27c-7f79-9a52-20dd121338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2850061" name="019db521-a27c-7f79-9a52-20dd12133819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6857399" name="019db521-d0d9-719f-bafb-619777dd26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9587611" name="019db521-d0d9-719f-bafb-619777dd2661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5124127" name="019db528-28b4-7f33-bbb1-a18d73b680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0355087" name="019db528-28b4-7f33-bbb1-a18d73b68098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996598928" name="019db528-4c6b-7671-8afa-98ff7c8c51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5535826" name="019db528-4c6b-7671-8afa-98ff7c8c517f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7693456" name="019db52d-402a-728f-8282-4df8475183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9946442" name="019db52d-402a-728f-8282-4df8475183fe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671383" name="019db52d-d978-7ff9-8326-73552ebfb9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9068291" name="019db52d-d978-7ff9-8326-73552ebfb99a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290059" name="019db52e-9af6-7889-b1db-9396024e55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7476284" name="019db52e-9af6-7889-b1db-9396024e55cf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1815376" name="019db52e-ba98-7a53-9dab-a037a8a42c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8789214" name="019db52e-ba98-7a53-9dab-a037a8a42ccf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703026"/>
                  <wp:effectExtent l="0" t="0" r="0" b="0"/>
                  <wp:docPr id="297720259" name="019db974-2fff-73e4-9569-9b34273867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5657662" name="019db974-2fff-73e4-9569-9b3427386727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7030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77702"/>
                  <wp:effectExtent l="0" t="0" r="0" b="0"/>
                  <wp:docPr id="2046667920" name="019db974-7be8-7bb1-9432-9890e74b2e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5828222" name="019db974-7be8-7bb1-9432-9890e74b2ec2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777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Alte Landstrasse 7, 8708 Männedorf</w:t>
          </w:r>
        </w:p>
        <w:p>
          <w:pPr>
            <w:spacing w:before="0" w:after="0"/>
          </w:pPr>
          <w:r>
            <w:t>DN 857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