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Bühlstrasse 144, 5273 Oberhofen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149387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29075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