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95512184" name="019db953-5192-7a6d-89a3-b5b99ce277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8001129" name="019db953-5192-7a6d-89a3-b5b99ce277f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85996729" name="019db953-8320-7eae-a396-dab19c4e9e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5248712" name="019db953-8320-7eae-a396-dab19c4e9e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79794073" name="019db954-8e22-76a3-bccb-f39ca6e2d23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9449546" name="019db954-8e22-76a3-bccb-f39ca6e2d23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9282041" name="019db954-e5c9-7054-997c-cecae5c4038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2945688" name="019db954-e5c9-7054-997c-cecae5c4038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98386974" name="019db955-b832-79a7-9417-3b31e6f767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2484885" name="019db955-b832-79a7-9417-3b31e6f7674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902663" name="019db956-3bff-7954-9173-4c14da4035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5302235" name="019db956-3bff-7954-9173-4c14da4035f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Bühlstrasse 144, 5273 Oberhofen</w:t>
          </w:r>
        </w:p>
        <w:p>
          <w:pPr>
            <w:spacing w:before="0" w:after="0"/>
          </w:pPr>
          <w:r>
            <w:t>DN 848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