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An der Specki 24, 8053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0205177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3185611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