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0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Schlafzimmer </w:t>
            </w:r>
          </w:p>
          <w:p>
            <w:pPr>
              <w:spacing w:before="0" w:after="0"/>
            </w:pPr>
            <w:r>
              <w:t>OG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Putz 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132510699" name="019dba27-cccd-71b9-971d-9ad2651d4c1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25643318" name="019dba27-cccd-71b9-971d-9ad2651d4c11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673937979" name="019dba27-eaaf-7e67-8fda-9ce03f8a9cb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80075598" name="019dba27-eaaf-7e67-8fda-9ce03f8a9cb6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 </w:t>
            </w:r>
          </w:p>
          <w:p>
            <w:pPr>
              <w:spacing w:before="0" w:after="0"/>
            </w:pPr>
            <w:r>
              <w:t>OG</w:t>
            </w:r>
          </w:p>
          <w:p>
            <w:pPr>
              <w:spacing w:before="0" w:after="0"/>
            </w:pPr>
            <w:r>
              <w:t>Decke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Putz </w:t>
            </w:r>
          </w:p>
          <w:p>
            <w:pPr>
              <w:spacing w:before="0" w:after="0"/>
            </w:pPr>
            <w:r>
              <w:t>Decke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869077999" name="019dba2b-46c2-73c6-aef3-dc11b2f3db1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63235996" name="019dba2b-46c2-73c6-aef3-dc11b2f3db17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871180885" name="019dba2c-baeb-7483-8f04-b0fc49aefab4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78700500" name="019dba2c-baeb-7483-8f04-b0fc49aefab4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 </w:t>
            </w:r>
          </w:p>
          <w:p>
            <w:pPr>
              <w:spacing w:before="0" w:after="0"/>
            </w:pPr>
            <w:r>
              <w:t>OG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Plattenkleber 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37925412" name="019dba2b-e9e5-735a-8649-b8abeb658dc9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85064294" name="019dba2b-e9e5-735a-8649-b8abeb658dc9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207041710" name="019dba2f-7c14-7793-a425-9e918c268bb0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29159005" name="019dba2f-7c14-7793-a425-9e918c268bb0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 </w:t>
            </w:r>
          </w:p>
          <w:p>
            <w:pPr>
              <w:spacing w:before="0" w:after="0"/>
            </w:pPr>
            <w:r>
              <w:t>OG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Putz 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690039865" name="019dba2c-311b-7ad9-9723-da10f09a9d4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85480570" name="019dba2c-311b-7ad9-9723-da10f09a9d45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826916600" name="019dba32-fcdf-7448-a630-77d6b24191c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6325107" name="019dba32-fcdf-7448-a630-77d6b24191c2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 / Küche </w:t>
            </w:r>
          </w:p>
          <w:p>
            <w:pPr>
              <w:spacing w:before="0" w:after="0"/>
            </w:pPr>
            <w:r>
              <w:t>OG-EG</w:t>
            </w:r>
          </w:p>
          <w:p>
            <w:pPr>
              <w:spacing w:before="0" w:after="0"/>
            </w:pPr>
            <w:r>
              <w:t>Boden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</w:t>
            </w:r>
          </w:p>
          <w:p>
            <w:pPr>
              <w:spacing w:before="0" w:after="0"/>
            </w:pPr>
            <w:r>
              <w:t>Plattenkleber </w:t>
            </w:r>
          </w:p>
          <w:p>
            <w:pPr>
              <w:spacing w:before="0" w:after="0"/>
            </w:pPr>
            <w:r>
              <w:t>Boden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838203696" name="019dba2d-31cb-75bb-9c75-8abf622efad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00134111" name="019dba2d-31cb-75bb-9c75-8abf622efad3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129838401" name="019dba31-6eee-70a8-8104-755cacd1003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87996899" name="019dba31-6eee-70a8-8104-755cacd1003d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MaP-6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Eingang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Boden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</w:t>
            </w:r>
          </w:p>
          <w:p>
            <w:pPr>
              <w:spacing w:before="0" w:after="0"/>
            </w:pPr>
            <w:r>
              <w:t>Plattenkleber </w:t>
            </w:r>
          </w:p>
          <w:p>
            <w:pPr>
              <w:spacing w:before="0" w:after="0"/>
            </w:pPr>
            <w:r>
              <w:t>Boden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081626990" name="019dba35-2e5e-73af-923f-641f5f47a4d4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25717360" name="019dba35-2e5e-73af-923f-641f5f47a4d4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73804876" name="019dba36-6309-72d9-9f4a-e7a6e8182b7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82924410" name="019dba36-6309-72d9-9f4a-e7a6e8182b78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MaP-7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Wohnzimmer 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Putz 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779539442" name="019dba38-c4f9-730e-abe0-e111c405802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24890140" name="019dba38-c4f9-730e-abe0-e111c4058028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672745501" name="019dba38-db5d-79d4-8014-e6c14cd9fca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09089119" name="019dba38-db5d-79d4-8014-e6c14cd9fca5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8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An der Specki 24, 8053 Zürich</w:t>
          </w:r>
        </w:p>
        <w:p>
          <w:pPr>
            <w:spacing w:before="0" w:after="0"/>
          </w:pPr>
          <w:r>
            <w:t>DN 853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Einzelproben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media/document_image_rId16.jpeg" Type="http://schemas.openxmlformats.org/officeDocument/2006/relationships/image" Id="rId16"/>
    <Relationship Target="media/document_image_rId17.jpeg" Type="http://schemas.openxmlformats.org/officeDocument/2006/relationships/image" Id="rId17"/>
    <Relationship Target="footer.xml" Type="http://schemas.openxmlformats.org/officeDocument/2006/relationships/footer" Id="rId18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